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85605" w14:textId="77777777" w:rsidR="008D0D38" w:rsidRPr="00634C76" w:rsidRDefault="008D0D3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76F0EA29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1EACFDA" w14:textId="77777777" w:rsidR="007A23E0" w:rsidRPr="007A23E0" w:rsidRDefault="007A23E0" w:rsidP="007A23E0">
      <w:pPr>
        <w:spacing w:after="630" w:line="264" w:lineRule="auto"/>
        <w:ind w:left="-5" w:hanging="10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7A23E0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5834E464" w14:textId="0FA49B04" w:rsidR="007A23E0" w:rsidRPr="007A23E0" w:rsidRDefault="007A23E0" w:rsidP="007A23E0">
      <w:pPr>
        <w:spacing w:after="607" w:line="288" w:lineRule="auto"/>
        <w:ind w:left="772" w:right="67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                     </w:t>
      </w:r>
      <w:r w:rsidRPr="007A23E0">
        <w:rPr>
          <w:rFonts w:ascii="Times New Roman" w:eastAsia="Times New Roman" w:hAnsi="Times New Roman" w:cs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14:paraId="002AB676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01A67016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6926BDB4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0E489612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11B1EA03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716B34C7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38D49F45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4FEEDFF9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1A133F5B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6F724F1C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0F51E933" w14:textId="34171210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 </w:t>
      </w:r>
      <w:r w:rsidRPr="007A23E0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РАБОЧАЯ ПРОГРАММА</w:t>
      </w:r>
    </w:p>
    <w:p w14:paraId="546BFF1A" w14:textId="20388A1C" w:rsidR="007A23E0" w:rsidRPr="007A23E0" w:rsidRDefault="007A23E0" w:rsidP="007A23E0">
      <w:pPr>
        <w:spacing w:after="0" w:line="372" w:lineRule="auto"/>
        <w:ind w:left="772" w:right="3457" w:hanging="10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                    </w:t>
      </w:r>
      <w:r w:rsidRPr="007A23E0">
        <w:rPr>
          <w:rFonts w:ascii="Times New Roman" w:eastAsia="Times New Roman" w:hAnsi="Times New Roman" w:cs="Times New Roman"/>
          <w:color w:val="000000"/>
          <w:sz w:val="24"/>
          <w:lang w:val="ru-RU"/>
        </w:rPr>
        <w:t>учебного предмета</w:t>
      </w:r>
    </w:p>
    <w:p w14:paraId="4E265D6A" w14:textId="741CCAFF" w:rsidR="007A23E0" w:rsidRPr="007A23E0" w:rsidRDefault="007A23E0" w:rsidP="007A23E0">
      <w:pPr>
        <w:spacing w:after="630" w:line="264" w:lineRule="auto"/>
        <w:ind w:left="10" w:right="1159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                                                       «Литературное чтение</w:t>
      </w:r>
      <w:r w:rsidRPr="007A23E0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14:paraId="30DA8499" w14:textId="0DCBFCEE" w:rsidR="007A23E0" w:rsidRPr="007A23E0" w:rsidRDefault="007A23E0" w:rsidP="007A23E0">
      <w:pPr>
        <w:spacing w:after="30" w:line="264" w:lineRule="auto"/>
        <w:ind w:left="10" w:right="1153" w:hanging="10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/>
        </w:rPr>
        <w:t>для 1</w:t>
      </w:r>
      <w:bookmarkStart w:id="0" w:name="_GoBack"/>
      <w:bookmarkEnd w:id="0"/>
      <w:r w:rsidRPr="007A23E0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класса начального общего образования</w:t>
      </w:r>
    </w:p>
    <w:p w14:paraId="4A1DBA4C" w14:textId="77777777" w:rsidR="007A23E0" w:rsidRPr="007A23E0" w:rsidRDefault="007A23E0" w:rsidP="007A23E0">
      <w:pPr>
        <w:spacing w:after="2070" w:line="264" w:lineRule="auto"/>
        <w:ind w:left="10" w:right="1154" w:hanging="10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7A23E0">
        <w:rPr>
          <w:rFonts w:ascii="Times New Roman" w:eastAsia="Times New Roman" w:hAnsi="Times New Roman" w:cs="Times New Roman"/>
          <w:color w:val="000000"/>
          <w:sz w:val="24"/>
          <w:lang w:val="ru-RU"/>
        </w:rPr>
        <w:t>на 2022-2023 учебный год</w:t>
      </w:r>
    </w:p>
    <w:p w14:paraId="7180D1D8" w14:textId="77777777" w:rsidR="007A23E0" w:rsidRPr="007A23E0" w:rsidRDefault="007A23E0" w:rsidP="007A23E0">
      <w:pPr>
        <w:spacing w:after="30" w:line="264" w:lineRule="auto"/>
        <w:ind w:left="10" w:right="-15" w:hanging="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 w:rsidRPr="007A23E0">
        <w:rPr>
          <w:rFonts w:ascii="Times New Roman" w:eastAsia="Times New Roman" w:hAnsi="Times New Roman" w:cs="Times New Roman"/>
          <w:color w:val="000000"/>
          <w:sz w:val="24"/>
        </w:rPr>
        <w:t>Составитель</w:t>
      </w:r>
      <w:proofErr w:type="spellEnd"/>
      <w:r w:rsidRPr="007A23E0">
        <w:rPr>
          <w:rFonts w:ascii="Times New Roman" w:eastAsia="Times New Roman" w:hAnsi="Times New Roman" w:cs="Times New Roman"/>
          <w:color w:val="000000"/>
          <w:sz w:val="24"/>
        </w:rPr>
        <w:t>: 1</w:t>
      </w:r>
    </w:p>
    <w:p w14:paraId="75FF3C4F" w14:textId="38DB9E07" w:rsidR="007A23E0" w:rsidRPr="007A23E0" w:rsidRDefault="007A23E0" w:rsidP="007A23E0">
      <w:pPr>
        <w:spacing w:after="2820" w:line="264" w:lineRule="auto"/>
        <w:ind w:left="10" w:right="-15" w:hanging="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    </w:t>
      </w:r>
      <w:r w:rsidRPr="007A23E0">
        <w:rPr>
          <w:rFonts w:ascii="Times New Roman" w:eastAsia="Times New Roman" w:hAnsi="Times New Roman" w:cs="Times New Roman"/>
          <w:color w:val="000000"/>
          <w:sz w:val="24"/>
        </w:rPr>
        <w:t>1</w:t>
      </w:r>
    </w:p>
    <w:p w14:paraId="5BB991D1" w14:textId="77777777" w:rsidR="007A23E0" w:rsidRPr="007A23E0" w:rsidRDefault="007A23E0" w:rsidP="007A23E0">
      <w:pPr>
        <w:spacing w:after="30" w:line="264" w:lineRule="auto"/>
        <w:ind w:left="10" w:right="1206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 w:rsidRPr="007A23E0">
        <w:rPr>
          <w:rFonts w:ascii="Times New Roman" w:eastAsia="Times New Roman" w:hAnsi="Times New Roman" w:cs="Times New Roman"/>
          <w:color w:val="000000"/>
          <w:sz w:val="24"/>
        </w:rPr>
        <w:t>Грозный</w:t>
      </w:r>
      <w:proofErr w:type="spellEnd"/>
      <w:r w:rsidRPr="007A23E0">
        <w:rPr>
          <w:rFonts w:ascii="Times New Roman" w:eastAsia="Times New Roman" w:hAnsi="Times New Roman" w:cs="Times New Roman"/>
          <w:color w:val="000000"/>
          <w:sz w:val="24"/>
        </w:rPr>
        <w:t xml:space="preserve"> 2022</w:t>
      </w:r>
    </w:p>
    <w:p w14:paraId="13541724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1C087774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BDB5989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9069FAD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E28B7EC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4B2486D1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5354CE9A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786B924" w14:textId="77777777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6799A0F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217EE38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B1A99BB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6888E66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FCBCC5F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86C594F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FAB3531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16247EA2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111ABAA3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4976B204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9982322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C88CDD5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74D2F3B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719D5E1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52F04DC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57DA49E1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C513465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25409F8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D0F2B8F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A06FD31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92C3576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300BE907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53F78071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59075327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90DF2C9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727C6E8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4C06B3D5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382DCE77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50568E23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2397A591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BB75EC8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14BBCD7D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3C6FC0C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3BFFE5A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778D79B1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9826195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9E6425B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418C83DC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46AB70DA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3A15448C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5CF3712B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2497550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572626BF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6DA95F6D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15BEDAFA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55E35E65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EA91DAA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08E3B57D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22B62EC4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422CCB14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4B7788BE" w14:textId="77777777" w:rsidR="007A23E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</w:rPr>
      </w:pPr>
    </w:p>
    <w:p w14:paraId="3C58E42B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ПОЯСНИТЕЛЬНАЯ ЗАПИСКА</w:t>
      </w:r>
    </w:p>
    <w:p w14:paraId="3936241B" w14:textId="77777777" w:rsidR="00F22C61" w:rsidRPr="00634C76" w:rsidRDefault="00AA6765">
      <w:pPr>
        <w:autoSpaceDE w:val="0"/>
        <w:autoSpaceDN w:val="0"/>
        <w:spacing w:before="346" w:after="0" w:line="281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сформулированные в Примерной программе воспитания.</w:t>
      </w:r>
    </w:p>
    <w:p w14:paraId="6D13FB85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lastRenderedPageBreak/>
        <w:t>ОБЩАЯ ХАРАКТЕРИСТИКА УЧЕБНОГО ПРЕДМЕТА "ЛИТЕРАТУРНОЕ ЧТЕНИЕ"</w:t>
      </w:r>
    </w:p>
    <w:p w14:paraId="32A503BF" w14:textId="77777777" w:rsidR="00F22C61" w:rsidRPr="00634C76" w:rsidRDefault="00AA6765">
      <w:pPr>
        <w:autoSpaceDE w:val="0"/>
        <w:autoSpaceDN w:val="0"/>
        <w:spacing w:before="192" w:after="0" w:line="286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7F8D758C" w14:textId="77777777" w:rsidR="00F22C61" w:rsidRPr="00634C76" w:rsidRDefault="00AA6765">
      <w:pPr>
        <w:autoSpaceDE w:val="0"/>
        <w:autoSpaceDN w:val="0"/>
        <w:spacing w:before="70" w:after="0" w:line="271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70E380C8" w14:textId="77777777" w:rsidR="00F22C61" w:rsidRPr="00634C76" w:rsidRDefault="00AA6765">
      <w:pPr>
        <w:autoSpaceDE w:val="0"/>
        <w:autoSpaceDN w:val="0"/>
        <w:spacing w:before="70" w:after="0" w:line="288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В основу отбора произведений положены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общедидактические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метапредметных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62D05B7C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0" w:after="0" w:line="262" w:lineRule="auto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метапредметные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14:paraId="6E52945D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71129856" w14:textId="77777777" w:rsidR="00F22C61" w:rsidRPr="00634C76" w:rsidRDefault="00AA6765">
      <w:pPr>
        <w:autoSpaceDE w:val="0"/>
        <w:autoSpaceDN w:val="0"/>
        <w:spacing w:before="70" w:after="0" w:line="281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Освоение  программы  по  предмету  «Литературное  чтение» в 1 классе начинается вводным интегрированным курсом «Обучение грамоте» («Русский язык» и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99 часов.</w:t>
      </w:r>
    </w:p>
    <w:p w14:paraId="716B1273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3AFC5AE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93F8072" w14:textId="77777777" w:rsidR="00F22C61" w:rsidRPr="00634C76" w:rsidRDefault="00AA6765">
      <w:pPr>
        <w:autoSpaceDE w:val="0"/>
        <w:autoSpaceDN w:val="0"/>
        <w:spacing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ЦЕЛИ ИЗУЧЕНИЯ УЧЕБНОГО ПРЕДМЕТА "ЛИТЕРАТУРНОЕ ЧТЕНИЕ"</w:t>
      </w:r>
    </w:p>
    <w:p w14:paraId="142F8642" w14:textId="77777777" w:rsidR="00F22C61" w:rsidRPr="00634C76" w:rsidRDefault="00AA6765">
      <w:pPr>
        <w:autoSpaceDE w:val="0"/>
        <w:autoSpaceDN w:val="0"/>
        <w:spacing w:before="190" w:after="0" w:line="286" w:lineRule="auto"/>
        <w:ind w:right="288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Приоритетная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цель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634C76">
        <w:rPr>
          <w:color w:val="000000" w:themeColor="text1"/>
          <w:lang w:val="ru-RU"/>
        </w:rPr>
        <w:br/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сформированность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предметных и универсальных действий в процессе изучения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предмета«Литературное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чтение» станут фундаментом обучения в основном звене школы, а также будут востребованы в жизни.</w:t>
      </w:r>
    </w:p>
    <w:p w14:paraId="7E3E5ABA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392BA016" w14:textId="77777777" w:rsidR="00F22C61" w:rsidRPr="00634C76" w:rsidRDefault="00AA6765">
      <w:pPr>
        <w:autoSpaceDE w:val="0"/>
        <w:autoSpaceDN w:val="0"/>
        <w:spacing w:before="180" w:after="0" w:line="262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59A9320D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4AF1F031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576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E986EFA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78E64B3A" w14:textId="77777777" w:rsidR="00F22C61" w:rsidRPr="00634C76" w:rsidRDefault="00AA6765">
      <w:pPr>
        <w:autoSpaceDE w:val="0"/>
        <w:autoSpaceDN w:val="0"/>
        <w:spacing w:before="190" w:after="0" w:line="286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выразительности (сравнение, эпитет, олицетворение);</w:t>
      </w:r>
    </w:p>
    <w:p w14:paraId="35E0EB2E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10AB07F9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0C5DA125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EFBB911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СОДЕРЖАНИЕ УЧЕБНОГО ПРЕДМЕТА </w:t>
      </w:r>
    </w:p>
    <w:p w14:paraId="19F7BCF6" w14:textId="77777777" w:rsidR="00F22C61" w:rsidRPr="00634C76" w:rsidRDefault="00AA6765">
      <w:pPr>
        <w:autoSpaceDE w:val="0"/>
        <w:autoSpaceDN w:val="0"/>
        <w:spacing w:before="346" w:after="0" w:line="286" w:lineRule="auto"/>
        <w:ind w:right="432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Сказка фольклорная (народная) и литературная (авторская).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14:paraId="5018DF8A" w14:textId="77777777" w:rsidR="00F22C61" w:rsidRPr="00634C76" w:rsidRDefault="00AA6765">
      <w:pPr>
        <w:autoSpaceDE w:val="0"/>
        <w:autoSpaceDN w:val="0"/>
        <w:spacing w:before="192" w:after="0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детях и для детей.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</w:t>
      </w:r>
      <w:proofErr w:type="gram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  <w:proofErr w:type="gramEnd"/>
    </w:p>
    <w:p w14:paraId="6544977C" w14:textId="77777777" w:rsidR="00F22C61" w:rsidRPr="00634C76" w:rsidRDefault="00AA6765">
      <w:pPr>
        <w:autoSpaceDE w:val="0"/>
        <w:autoSpaceDN w:val="0"/>
        <w:spacing w:before="70" w:after="0"/>
        <w:rPr>
          <w:color w:val="000000" w:themeColor="text1"/>
          <w:lang w:val="ru-RU"/>
        </w:rPr>
      </w:pPr>
      <w:proofErr w:type="gram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Толстого, В. Г.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Сутеева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Е. А. Пермяка, В. А. Осеевой, А. Л.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Барто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 Ю. И. Ермолаева,  Р. С.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Сефа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С. В. Михалкова, В. Д.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Берестова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В. Ю. Драгунского и др.).</w:t>
      </w:r>
      <w:proofErr w:type="gram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13744E89" w14:textId="77777777" w:rsidR="00F22C61" w:rsidRPr="00634C76" w:rsidRDefault="00AA6765">
      <w:pPr>
        <w:autoSpaceDE w:val="0"/>
        <w:autoSpaceDN w:val="0"/>
        <w:spacing w:before="190" w:after="0" w:line="271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Произведения о родной природе.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14:paraId="6FF5931E" w14:textId="77777777" w:rsidR="00F22C61" w:rsidRPr="00634C76" w:rsidRDefault="00AA6765">
      <w:pPr>
        <w:autoSpaceDE w:val="0"/>
        <w:autoSpaceDN w:val="0"/>
        <w:spacing w:before="70" w:after="0" w:line="283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Барто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3B19CC53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Устное народное творчество — малые фольклорные жанры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(не менее шести произведений).</w:t>
      </w:r>
    </w:p>
    <w:p w14:paraId="67C071AE" w14:textId="77777777" w:rsidR="00F22C61" w:rsidRPr="00634C76" w:rsidRDefault="00AA6765">
      <w:pPr>
        <w:autoSpaceDE w:val="0"/>
        <w:autoSpaceDN w:val="0"/>
        <w:spacing w:before="70"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потешка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загадка, пословица, их назначение (веселить, потешать, играть, поучать). Особенности разных малых фольклорных жанров.</w:t>
      </w:r>
    </w:p>
    <w:p w14:paraId="5CD5FEC5" w14:textId="77777777" w:rsidR="00F22C61" w:rsidRPr="00634C76" w:rsidRDefault="00AA6765">
      <w:pPr>
        <w:autoSpaceDE w:val="0"/>
        <w:autoSpaceDN w:val="0"/>
        <w:spacing w:before="72" w:after="0" w:line="271" w:lineRule="auto"/>
        <w:ind w:right="288"/>
        <w:rPr>
          <w:color w:val="000000" w:themeColor="text1"/>
          <w:lang w:val="ru-RU"/>
        </w:rPr>
      </w:pP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Потешка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— игровой народный фольклор. Загадки — средство воспитания живости ума,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14:paraId="189BAE40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братьях наших меньших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нравственно-этических понятий: любовь и забота о животных.</w:t>
      </w:r>
    </w:p>
    <w:p w14:paraId="27788932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маме.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Восприятие и самостоятельное чтение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разножанровых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произведений о маме (не менее одного автора по выбору, на примере доступных произведений Е. А. Благининой, А. Л.</w:t>
      </w:r>
    </w:p>
    <w:p w14:paraId="563402A1" w14:textId="77777777" w:rsidR="00F22C61" w:rsidRPr="00634C76" w:rsidRDefault="00AA6765">
      <w:pPr>
        <w:autoSpaceDE w:val="0"/>
        <w:autoSpaceDN w:val="0"/>
        <w:spacing w:before="70" w:after="0" w:line="271" w:lineRule="auto"/>
        <w:rPr>
          <w:color w:val="000000" w:themeColor="text1"/>
          <w:lang w:val="ru-RU"/>
        </w:rPr>
      </w:pP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Барто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Н. Н.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Бромлей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А. В. Митяева, В. Д.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Берестова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Э. Э.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Мошковской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Г. П.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Виеру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Р. С.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Сефа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14:paraId="2455AE8F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167626" w14:textId="77777777" w:rsidR="00F22C61" w:rsidRPr="00634C76" w:rsidRDefault="00F22C61">
      <w:pPr>
        <w:autoSpaceDE w:val="0"/>
        <w:autoSpaceDN w:val="0"/>
        <w:spacing w:after="120" w:line="220" w:lineRule="exact"/>
        <w:rPr>
          <w:color w:val="000000" w:themeColor="text1"/>
          <w:lang w:val="ru-RU"/>
        </w:rPr>
      </w:pPr>
    </w:p>
    <w:p w14:paraId="26BF4D3F" w14:textId="77777777" w:rsidR="00F22C61" w:rsidRPr="00634C76" w:rsidRDefault="00AA6765">
      <w:pPr>
        <w:autoSpaceDE w:val="0"/>
        <w:autoSpaceDN w:val="0"/>
        <w:spacing w:after="0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14:paraId="140341A1" w14:textId="77777777" w:rsidR="00F22C61" w:rsidRPr="00634C76" w:rsidRDefault="00AA6765">
      <w:pPr>
        <w:autoSpaceDE w:val="0"/>
        <w:autoSpaceDN w:val="0"/>
        <w:spacing w:before="190" w:after="0" w:line="271" w:lineRule="auto"/>
        <w:ind w:right="288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Библиографическая культура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14:paraId="5BF98BD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14:paraId="0F7776FA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51C188D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ПЛАНИРУЕМЫЕ ОБРАЗОВАТЕЛЬНЫЕ РЕЗУЛЬТАТЫ</w:t>
      </w:r>
    </w:p>
    <w:p w14:paraId="51E6E137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Изучение литературного чтения в 1 классе направлено на достижение обучающимися личностных,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метапредметных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и предметных результатов освоения учебного предмета.</w:t>
      </w:r>
    </w:p>
    <w:p w14:paraId="215AEEE6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ЛИЧНОСТНЫЕ РЕЗУЛЬТАТЫ</w:t>
      </w:r>
    </w:p>
    <w:p w14:paraId="388BA0F5" w14:textId="77777777" w:rsidR="00F22C61" w:rsidRPr="00634C76" w:rsidRDefault="00AA6765">
      <w:pPr>
        <w:autoSpaceDE w:val="0"/>
        <w:autoSpaceDN w:val="0"/>
        <w:spacing w:before="166" w:after="0" w:line="286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чтение</w:t>
      </w:r>
      <w:proofErr w:type="gram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»о</w:t>
      </w:r>
      <w:proofErr w:type="gram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тражают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5FAAA1B5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Гражданско-патриотическое воспитание:</w:t>
      </w:r>
    </w:p>
    <w:p w14:paraId="300A7A44" w14:textId="77777777" w:rsidR="00F22C61" w:rsidRPr="00634C76" w:rsidRDefault="00AA6765">
      <w:pPr>
        <w:autoSpaceDE w:val="0"/>
        <w:autoSpaceDN w:val="0"/>
        <w:spacing w:before="17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1D01508E" w14:textId="77777777" w:rsidR="00F22C61" w:rsidRPr="00634C76" w:rsidRDefault="00AA6765">
      <w:pPr>
        <w:autoSpaceDE w:val="0"/>
        <w:autoSpaceDN w:val="0"/>
        <w:spacing w:before="190" w:after="0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567C26DC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3EBA680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Духовно-нравственное воспитание:</w:t>
      </w:r>
    </w:p>
    <w:p w14:paraId="325F81E0" w14:textId="77777777" w:rsidR="00F22C61" w:rsidRPr="00634C76" w:rsidRDefault="00AA6765">
      <w:pPr>
        <w:autoSpaceDE w:val="0"/>
        <w:autoSpaceDN w:val="0"/>
        <w:spacing w:before="178" w:after="0"/>
        <w:ind w:left="420"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5062E24" w14:textId="77777777" w:rsidR="00F22C61" w:rsidRPr="00634C76" w:rsidRDefault="00AA6765">
      <w:pPr>
        <w:autoSpaceDE w:val="0"/>
        <w:autoSpaceDN w:val="0"/>
        <w:spacing w:before="24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2924E4A9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0764E91C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454F961D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Эстетическое воспитание:</w:t>
      </w:r>
    </w:p>
    <w:p w14:paraId="193EA031" w14:textId="77777777" w:rsidR="00F22C61" w:rsidRPr="00634C76" w:rsidRDefault="00AA6765">
      <w:pPr>
        <w:autoSpaceDE w:val="0"/>
        <w:autoSpaceDN w:val="0"/>
        <w:spacing w:before="178" w:after="0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294407C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5C7A8FD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4EE01AD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p w14:paraId="19C3355F" w14:textId="77777777" w:rsidR="00F22C61" w:rsidRPr="00634C76" w:rsidRDefault="00AA6765">
      <w:pPr>
        <w:autoSpaceDE w:val="0"/>
        <w:autoSpaceDN w:val="0"/>
        <w:spacing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произведений фольклора и художественной литературы;</w:t>
      </w:r>
    </w:p>
    <w:p w14:paraId="70E34A16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5A9E2042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7F485DF6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1649AC58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бережное отношение к физическому и психическому здоровью.</w:t>
      </w:r>
    </w:p>
    <w:p w14:paraId="236556C1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Трудовое воспитание:</w:t>
      </w:r>
    </w:p>
    <w:p w14:paraId="01BDF918" w14:textId="77777777" w:rsidR="00F22C61" w:rsidRPr="00634C76" w:rsidRDefault="00AA6765">
      <w:pPr>
        <w:autoSpaceDE w:val="0"/>
        <w:autoSpaceDN w:val="0"/>
        <w:spacing w:before="180" w:after="0" w:line="271" w:lineRule="auto"/>
        <w:ind w:left="420"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009AC10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Экологическое воспитание:</w:t>
      </w:r>
    </w:p>
    <w:p w14:paraId="3E1AD14F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25DC990B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неприятие действий, приносящих ей вред.</w:t>
      </w:r>
    </w:p>
    <w:p w14:paraId="1AE81091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Ценности научного познания:</w:t>
      </w:r>
    </w:p>
    <w:p w14:paraId="53D04EC9" w14:textId="77777777" w:rsidR="00F22C61" w:rsidRPr="00634C76" w:rsidRDefault="00AA6765">
      <w:pPr>
        <w:autoSpaceDE w:val="0"/>
        <w:autoSpaceDN w:val="0"/>
        <w:spacing w:before="17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796B5320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2560F839" w14:textId="77777777" w:rsidR="00F22C61" w:rsidRPr="00634C76" w:rsidRDefault="00AA6765">
      <w:pPr>
        <w:autoSpaceDE w:val="0"/>
        <w:autoSpaceDN w:val="0"/>
        <w:spacing w:before="190" w:after="0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141F7774" w14:textId="77777777" w:rsidR="00F22C61" w:rsidRPr="00634C76" w:rsidRDefault="00AA6765">
      <w:pPr>
        <w:autoSpaceDE w:val="0"/>
        <w:autoSpaceDN w:val="0"/>
        <w:spacing w:before="32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МЕТАПРЕДМЕТНЫЕ РЕЗУЛЬТАТЫ</w:t>
      </w:r>
    </w:p>
    <w:p w14:paraId="16366154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F40923B" w14:textId="77777777" w:rsidR="00F22C61" w:rsidRPr="00634C76" w:rsidRDefault="00AA6765">
      <w:pPr>
        <w:autoSpaceDE w:val="0"/>
        <w:autoSpaceDN w:val="0"/>
        <w:spacing w:before="192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базовые логические действия:</w:t>
      </w:r>
    </w:p>
    <w:p w14:paraId="2B36BC8C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DEC1BE7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объединять произведения по жанру, авторской принадлежности;</w:t>
      </w:r>
    </w:p>
    <w:p w14:paraId="15F74CFB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4B50E790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предложенному алгоритму;</w:t>
      </w:r>
    </w:p>
    <w:p w14:paraId="79D069DB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4B7A0200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22AB9531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2B872E73" w14:textId="77777777" w:rsidR="00F22C61" w:rsidRPr="00634C76" w:rsidRDefault="00F22C61">
      <w:pPr>
        <w:autoSpaceDE w:val="0"/>
        <w:autoSpaceDN w:val="0"/>
        <w:spacing w:after="90" w:line="220" w:lineRule="exact"/>
        <w:rPr>
          <w:color w:val="000000" w:themeColor="text1"/>
          <w:lang w:val="ru-RU"/>
        </w:rPr>
      </w:pPr>
    </w:p>
    <w:p w14:paraId="7C0DCDB6" w14:textId="77777777" w:rsidR="00F22C61" w:rsidRPr="00634C76" w:rsidRDefault="00AA6765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базовые исследовательские действия: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предложенных учителем вопросов;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предложенных критериев);</w:t>
      </w:r>
    </w:p>
    <w:p w14:paraId="3899BA73" w14:textId="77777777" w:rsidR="00F22C61" w:rsidRPr="00634C76" w:rsidRDefault="00AA6765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следствие);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проведённого наблюдения (опыта, классификации, сравнения, исследования);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или сходных ситуациях;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работа с информацией: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выбирать источник получения информации;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представленную в явном виде;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предложенного учителем способа её проверки;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информационной безопасности при поиске информации в сети Интернет;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соответствии с учебной задачей;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7C92A703" w14:textId="77777777" w:rsidR="00F22C61" w:rsidRPr="00634C76" w:rsidRDefault="00AA6765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формируются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коммуникативные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универсальные учебные действия: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общение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условиями общения в знакомой среде;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дискуссии;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признавать возможность существования разных точек зрения;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корректно и аргументированно высказывать своё мнение;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строить речевое высказывание в соответствии с поставленной задачей;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готовить небольшие публичные выступления;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211E2B1B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1D687EF5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4CDB2FCE" w14:textId="77777777" w:rsidR="00F22C61" w:rsidRPr="00634C76" w:rsidRDefault="00AA6765">
      <w:pPr>
        <w:tabs>
          <w:tab w:val="left" w:pos="180"/>
        </w:tabs>
        <w:autoSpaceDE w:val="0"/>
        <w:autoSpaceDN w:val="0"/>
        <w:spacing w:after="0" w:line="271" w:lineRule="auto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формируются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регулятивные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универсальные учебные действия: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самоорганизация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14:paraId="0FC5D186" w14:textId="77777777" w:rsidR="00F22C61" w:rsidRPr="00634C76" w:rsidRDefault="00AA6765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3303B36F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выстраивать последовательность выбранных действий;</w:t>
      </w:r>
    </w:p>
    <w:p w14:paraId="3007742E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самоконтроль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14:paraId="2900CDCC" w14:textId="77777777" w:rsidR="00F22C61" w:rsidRPr="00634C76" w:rsidRDefault="00AA6765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устанавливать причины успеха/неудач учебной деятельности;</w:t>
      </w:r>
    </w:p>
    <w:p w14:paraId="1EE3D0B8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корректировать свои учебные действия для преодоления ошибок.</w:t>
      </w:r>
    </w:p>
    <w:p w14:paraId="24CAF2DF" w14:textId="77777777" w:rsidR="00F22C61" w:rsidRPr="00634C76" w:rsidRDefault="00AA6765">
      <w:pPr>
        <w:autoSpaceDE w:val="0"/>
        <w:autoSpaceDN w:val="0"/>
        <w:spacing w:before="324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Совместная деятельность:</w:t>
      </w:r>
    </w:p>
    <w:p w14:paraId="18D40831" w14:textId="77777777" w:rsidR="00F22C61" w:rsidRPr="00634C76" w:rsidRDefault="00AA6765">
      <w:pPr>
        <w:autoSpaceDE w:val="0"/>
        <w:autoSpaceDN w:val="0"/>
        <w:spacing w:before="22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94AF59A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BBCD874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проявлять готовность руководить, выполнять поручения, подчиняться;</w:t>
      </w:r>
    </w:p>
    <w:p w14:paraId="46C8CD3B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ответственно выполнять свою часть работы;</w:t>
      </w:r>
    </w:p>
    <w:p w14:paraId="20762A46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оценивать свой вклад в общий результат;</w:t>
      </w:r>
    </w:p>
    <w:p w14:paraId="70409119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780B6BD5" w14:textId="77777777" w:rsidR="00F22C61" w:rsidRPr="00634C76" w:rsidRDefault="00AA6765">
      <w:pPr>
        <w:autoSpaceDE w:val="0"/>
        <w:autoSpaceDN w:val="0"/>
        <w:spacing w:before="32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ПРЕДМЕТНЫЕ РЕЗУЛЬТАТЫ</w:t>
      </w:r>
    </w:p>
    <w:p w14:paraId="6934BF0A" w14:textId="77777777" w:rsidR="00F22C61" w:rsidRPr="00634C76" w:rsidRDefault="00AA6765">
      <w:pPr>
        <w:autoSpaceDE w:val="0"/>
        <w:autoSpaceDN w:val="0"/>
        <w:spacing w:before="166" w:after="0"/>
        <w:ind w:right="576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2791DBCB" w14:textId="77777777" w:rsidR="00F22C61" w:rsidRPr="00634C76" w:rsidRDefault="00AA6765">
      <w:pPr>
        <w:autoSpaceDE w:val="0"/>
        <w:autoSpaceDN w:val="0"/>
        <w:spacing w:before="7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К концу обучения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 в первом классе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обучающийся научится:</w:t>
      </w:r>
    </w:p>
    <w:p w14:paraId="21A9C993" w14:textId="77777777" w:rsidR="00F22C61" w:rsidRPr="00634C76" w:rsidRDefault="00AA6765">
      <w:pPr>
        <w:autoSpaceDE w:val="0"/>
        <w:autoSpaceDN w:val="0"/>
        <w:spacing w:before="178" w:after="0" w:line="278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14:paraId="09A6C32E" w14:textId="77777777" w:rsidR="00F22C61" w:rsidRPr="00634C76" w:rsidRDefault="00AA6765">
      <w:pPr>
        <w:autoSpaceDE w:val="0"/>
        <w:autoSpaceDN w:val="0"/>
        <w:spacing w:before="238" w:after="0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14:paraId="5D9A66B8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00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076384BA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различать прозаическую (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нестихотворную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) и стихотворную речь;</w:t>
      </w:r>
    </w:p>
    <w:p w14:paraId="0FE78BEB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потешки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сказки (фольклорные и литературные), рассказы, стихотворения);</w:t>
      </w:r>
    </w:p>
    <w:p w14:paraId="40EF80A0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3F265430" w14:textId="77777777" w:rsidR="00F22C61" w:rsidRPr="00634C76" w:rsidRDefault="00F22C61">
      <w:pPr>
        <w:autoSpaceDE w:val="0"/>
        <w:autoSpaceDN w:val="0"/>
        <w:spacing w:after="108" w:line="220" w:lineRule="exact"/>
        <w:rPr>
          <w:color w:val="000000" w:themeColor="text1"/>
          <w:lang w:val="ru-RU"/>
        </w:rPr>
      </w:pPr>
    </w:p>
    <w:p w14:paraId="3C789C04" w14:textId="77777777" w:rsidR="00F22C61" w:rsidRPr="00634C76" w:rsidRDefault="00AA6765">
      <w:pPr>
        <w:autoSpaceDE w:val="0"/>
        <w:autoSpaceDN w:val="0"/>
        <w:spacing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7A06127A" w14:textId="77777777" w:rsidR="00F22C61" w:rsidRPr="00634C76" w:rsidRDefault="00AA6765">
      <w:pPr>
        <w:autoSpaceDE w:val="0"/>
        <w:autoSpaceDN w:val="0"/>
        <w:spacing w:before="190" w:after="0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55FFC808" w14:textId="77777777" w:rsidR="00F22C61" w:rsidRPr="00634C76" w:rsidRDefault="00AA6765">
      <w:pPr>
        <w:autoSpaceDE w:val="0"/>
        <w:autoSpaceDN w:val="0"/>
        <w:spacing w:before="190" w:after="0"/>
        <w:ind w:right="20"/>
        <w:jc w:val="both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50A9C288" w14:textId="77777777" w:rsidR="00F22C61" w:rsidRPr="00634C76" w:rsidRDefault="00AA6765">
      <w:pPr>
        <w:autoSpaceDE w:val="0"/>
        <w:autoSpaceDN w:val="0"/>
        <w:spacing w:before="192"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1B98BD44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читать по ролям с соблюдением норм произношения, расстановки ударения;</w:t>
      </w:r>
    </w:p>
    <w:p w14:paraId="4DA195B8" w14:textId="77777777" w:rsidR="00F22C61" w:rsidRPr="00634C76" w:rsidRDefault="00AA6765">
      <w:pPr>
        <w:autoSpaceDE w:val="0"/>
        <w:autoSpaceDN w:val="0"/>
        <w:spacing w:before="190" w:after="0" w:line="262" w:lineRule="auto"/>
        <w:ind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составлять высказывания по содержанию  произведения (не менее 3 предложений) по заданному алгоритму;</w:t>
      </w:r>
    </w:p>
    <w:p w14:paraId="4AF9A0A4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сочинять небольшие  тексты  по  предложенному  началу и др. (не менее 3 предложений);</w:t>
      </w:r>
    </w:p>
    <w:p w14:paraId="65948386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ориентироваться в книге/учебнике по обложке, оглавлению, иллюстрациям;</w:t>
      </w:r>
    </w:p>
    <w:p w14:paraId="0D86A49E" w14:textId="77777777" w:rsidR="00F22C61" w:rsidRPr="00634C76" w:rsidRDefault="00AA6765">
      <w:pPr>
        <w:autoSpaceDE w:val="0"/>
        <w:autoSpaceDN w:val="0"/>
        <w:spacing w:before="190" w:after="0" w:line="262" w:lineRule="auto"/>
        <w:ind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14:paraId="0165FB52" w14:textId="77777777" w:rsidR="00F22C61" w:rsidRPr="00634C76" w:rsidRDefault="00AA6765">
      <w:pPr>
        <w:autoSpaceDE w:val="0"/>
        <w:autoSpaceDN w:val="0"/>
        <w:spacing w:before="190" w:after="0" w:line="262" w:lineRule="auto"/>
        <w:ind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14:paraId="40673BE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  <w:docGrid w:linePitch="360"/>
        </w:sectPr>
      </w:pPr>
    </w:p>
    <w:p w14:paraId="5372C359" w14:textId="77777777" w:rsidR="00F22C61" w:rsidRPr="00634C76" w:rsidRDefault="00F22C61">
      <w:pPr>
        <w:autoSpaceDE w:val="0"/>
        <w:autoSpaceDN w:val="0"/>
        <w:spacing w:after="64" w:line="220" w:lineRule="exact"/>
        <w:rPr>
          <w:color w:val="000000" w:themeColor="text1"/>
          <w:lang w:val="ru-RU"/>
        </w:rPr>
      </w:pPr>
    </w:p>
    <w:p w14:paraId="74BD00E0" w14:textId="77777777" w:rsidR="00F22C61" w:rsidRPr="00634C76" w:rsidRDefault="00AA6765">
      <w:pPr>
        <w:autoSpaceDE w:val="0"/>
        <w:autoSpaceDN w:val="0"/>
        <w:spacing w:after="258" w:line="233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634C76" w14:paraId="20F38064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7F8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№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п/п</w:t>
            </w:r>
          </w:p>
        </w:tc>
        <w:tc>
          <w:tcPr>
            <w:tcW w:w="3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3EBC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82E2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Количество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0066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Дата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изучения</w:t>
            </w:r>
            <w:proofErr w:type="spellEnd"/>
          </w:p>
        </w:tc>
        <w:tc>
          <w:tcPr>
            <w:tcW w:w="3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2950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Виды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деятельности</w:t>
            </w:r>
            <w:proofErr w:type="spellEnd"/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C6B1D4F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Виды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, 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формы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контроля</w:t>
            </w:r>
            <w:proofErr w:type="spellEnd"/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0204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Электронные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(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цифровые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)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образовательные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ресурсы</w:t>
            </w:r>
            <w:proofErr w:type="spellEnd"/>
          </w:p>
        </w:tc>
      </w:tr>
      <w:tr w:rsidR="00634C76" w:rsidRPr="00634C76" w14:paraId="6153C694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3713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96F7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E4B0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07E4B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контрольные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9D2AB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практические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D8A5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E26B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18D10B8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BC72142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634C76" w:rsidRPr="00634C76" w14:paraId="299C78C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6014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ОБУЧЕНИЕ ГРАМОТЕ</w:t>
            </w:r>
          </w:p>
        </w:tc>
      </w:tr>
      <w:tr w:rsidR="00634C76" w:rsidRPr="00634C76" w14:paraId="311DFF43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35984" w14:textId="77777777" w:rsidR="00F22C61" w:rsidRPr="00634C76" w:rsidRDefault="00AA6765">
            <w:pPr>
              <w:autoSpaceDE w:val="0"/>
              <w:autoSpaceDN w:val="0"/>
              <w:spacing w:before="80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Раздел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1.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Развитие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речи</w:t>
            </w:r>
            <w:proofErr w:type="spellEnd"/>
          </w:p>
        </w:tc>
      </w:tr>
      <w:tr w:rsidR="00634C76" w:rsidRPr="007A23E0" w14:paraId="340D4773" w14:textId="77777777">
        <w:trPr>
          <w:trHeight w:hRule="exact" w:val="74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66CCD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1.1.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8EEE8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20C7B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5881F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40B5E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4E39A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C453E" w14:textId="77777777" w:rsidR="00F22C61" w:rsidRPr="00634C76" w:rsidRDefault="00AA6765">
            <w:pPr>
              <w:autoSpaceDE w:val="0"/>
              <w:autoSpaceDN w:val="0"/>
              <w:spacing w:before="76" w:after="0" w:line="257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Работа с серией сюжетных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выстроенных в правильной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последовательности: анализ изображённых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обсуждение сюжета;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составление устного рассказа с опорой на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картинки;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Работа с серией сюжетных картинок с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нарушенной последовательностью;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анализ изображённых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установление правильной последовательности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объяснение ошибки художника;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внесение изменений в последовательность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составление устного рассказа по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восстановленной серии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Совместная работа по составлению небольших рассказов повествовательного характера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(например;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рассказ о случаях из школьной жизни и т. д.); Совместная работа по составлению небольших рассказов описательного характера (например; описание как результат совместных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наблюдений;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описание модели звукового состава слова и т.</w:t>
            </w:r>
          </w:p>
          <w:p w14:paraId="2AF91B24" w14:textId="77777777" w:rsidR="00F22C61" w:rsidRPr="00634C76" w:rsidRDefault="00AA6765">
            <w:pPr>
              <w:autoSpaceDE w:val="0"/>
              <w:autoSpaceDN w:val="0"/>
              <w:spacing w:before="20" w:after="0" w:line="254" w:lineRule="auto"/>
              <w:ind w:left="72" w:right="144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д.);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Самостоятельная работа: составление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короткого рассказа по опорным словам;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Учебный диалог по результатам совместного составления рассказов;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объяснение уместности или неуместности использования тех или иных речевых средств; участие в диалоге;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высказывание и обоснование своей точки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зрения;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Слушание текста;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понимание текста при его прослушивании;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92EFB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35629" w14:textId="77777777" w:rsidR="00F22C61" w:rsidRPr="00634C76" w:rsidRDefault="00AA6765">
            <w:pPr>
              <w:autoSpaceDE w:val="0"/>
              <w:autoSpaceDN w:val="0"/>
              <w:spacing w:before="76" w:after="0" w:line="254" w:lineRule="auto"/>
              <w:ind w:left="74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Урок «Здравствуй, школа». Звуки в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окружающем мире» (РЭШ)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/3766/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/282692/ Пословицы и поговорки об учебе (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ру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)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www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maam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detskijsad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kartoteka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poslovic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i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pogovorok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ob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uchebe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znanijah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dlja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nachalnoi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shkoly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html</w:t>
            </w:r>
          </w:p>
        </w:tc>
      </w:tr>
      <w:tr w:rsidR="00634C76" w:rsidRPr="00634C76" w14:paraId="42893618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AD79F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Итого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по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разделу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EEE98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9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3EC33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22C61" w:rsidRPr="00634C76" w14:paraId="381F32E9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D213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Раздел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2.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Слово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предложение</w:t>
            </w:r>
            <w:proofErr w:type="spellEnd"/>
          </w:p>
        </w:tc>
      </w:tr>
    </w:tbl>
    <w:p w14:paraId="1FF0F3E1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79C8D367" w14:textId="77777777" w:rsidR="00F22C61" w:rsidRPr="00634C76" w:rsidRDefault="00F22C61">
      <w:pPr>
        <w:rPr>
          <w:color w:val="000000" w:themeColor="text1"/>
        </w:rPr>
        <w:sectPr w:rsidR="00F22C61" w:rsidRPr="00634C76">
          <w:pgSz w:w="16840" w:h="11900"/>
          <w:pgMar w:top="282" w:right="640" w:bottom="55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863205D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7A23E0" w14:paraId="1F177E54" w14:textId="77777777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D52B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A585F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Различение слова и предложения. Работа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предложением: выделение слов, изменение их порядка, распространение 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D08F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D6DA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57B6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C44C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6A99C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придумывание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заданным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«Снежный ком»: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распространение предложений с добавлением слова по цепочке;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«Живые слова» (дети играют роль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идёт перестановка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прочтение получившегося);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F5851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E83E9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Этикет школьника, правила поведения в школе (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www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maam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kartinki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lyepbuki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na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kupit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skachat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shablony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yetiket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shkolnika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pravila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povedenija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v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shkole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html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Урок «Слово»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/6248/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/285224/</w:t>
            </w:r>
          </w:p>
        </w:tc>
      </w:tr>
      <w:tr w:rsidR="00634C76" w:rsidRPr="007A23E0" w14:paraId="484AF918" w14:textId="77777777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61995" w14:textId="77777777" w:rsidR="00F22C61" w:rsidRPr="00634C76" w:rsidRDefault="00AA6765">
            <w:pPr>
              <w:autoSpaceDE w:val="0"/>
              <w:autoSpaceDN w:val="0"/>
              <w:spacing w:before="8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04463" w14:textId="77777777" w:rsidR="00F22C61" w:rsidRPr="00634C76" w:rsidRDefault="00AA6765">
            <w:pPr>
              <w:autoSpaceDE w:val="0"/>
              <w:autoSpaceDN w:val="0"/>
              <w:spacing w:before="8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Различение слова и обозначаемого им предмета.</w:t>
            </w:r>
          </w:p>
          <w:p w14:paraId="65EC934E" w14:textId="77777777" w:rsidR="00F22C61" w:rsidRPr="00634C76" w:rsidRDefault="00AA6765">
            <w:pPr>
              <w:autoSpaceDE w:val="0"/>
              <w:autoSpaceDN w:val="0"/>
              <w:spacing w:before="20" w:after="0" w:line="245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Восприятие слова как объекта изучения, материала для анализа.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1597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1E2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3291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B5C1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90CA3" w14:textId="77777777" w:rsidR="00F22C61" w:rsidRPr="00634C76" w:rsidRDefault="00AA6765">
            <w:pPr>
              <w:autoSpaceDE w:val="0"/>
              <w:autoSpaceDN w:val="0"/>
              <w:spacing w:before="80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придумывание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заданным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«Снежный ком»: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распространение предложений с добавлением слова по цепочке;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«Живые слова» (дети играют роль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идёт перестановка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прочтение получившегося);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16B616" w14:textId="77777777" w:rsidR="00F22C61" w:rsidRPr="00634C76" w:rsidRDefault="00AA6765">
            <w:pPr>
              <w:autoSpaceDE w:val="0"/>
              <w:autoSpaceDN w:val="0"/>
              <w:spacing w:before="80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440E8" w14:textId="77777777" w:rsidR="00F22C61" w:rsidRPr="00634C76" w:rsidRDefault="00AA6765">
            <w:pPr>
              <w:autoSpaceDE w:val="0"/>
              <w:autoSpaceDN w:val="0"/>
              <w:spacing w:before="80" w:after="0" w:line="252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Урок «Что такое предложение?»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/3615/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/213654/ Урок «Связь слов в предложении. Вежливые слова»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/6418/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/284889/</w:t>
            </w:r>
          </w:p>
        </w:tc>
      </w:tr>
      <w:tr w:rsidR="00634C76" w:rsidRPr="00634C76" w14:paraId="79CDE2D2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2EE7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29EB9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Включение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слов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в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предложение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FFD3E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30BC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81D2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043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19228" w14:textId="77777777" w:rsidR="00F22C61" w:rsidRPr="00634C76" w:rsidRDefault="00AA676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с моделью предложения: изменение предложения в соответствии с изменением модели; Игровое упражнение «Придумай предложение по модели»;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8D0F7E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22337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https://resh.edu.ru/subject/lesson/4220/start/201891/</w:t>
            </w:r>
          </w:p>
        </w:tc>
      </w:tr>
      <w:tr w:rsidR="00634C76" w:rsidRPr="00634C76" w14:paraId="5AB3A84D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39D9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12A6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3AF7F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04FF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86C6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2A12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E1050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Игра «Исправь ошибку в предложении»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(корректировка предложений;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содержащих смысловые и грамматические ошибки);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«Что можно сделать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предметом;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 что можно сделать со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называющим этот предмет?»;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участие в диалоге помогает первоклассникам начать различать слово и обозначаемый им предмет;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E14CC83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6BCB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https://resh.edu.ru/subject/lesson/5072/start/222521/</w:t>
            </w:r>
          </w:p>
        </w:tc>
      </w:tr>
      <w:tr w:rsidR="00634C76" w:rsidRPr="00634C76" w14:paraId="3A7A3CD2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C85B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36F7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8E15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634C76" w:rsidRPr="00634C76" w14:paraId="79DEF23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C192E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Раздел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3.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Чтение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Графика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.</w:t>
            </w:r>
          </w:p>
        </w:tc>
      </w:tr>
      <w:tr w:rsidR="00634C76" w:rsidRPr="00634C76" w14:paraId="1969EAC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E44FF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9ECF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3883C" w14:textId="1745F2A1" w:rsidR="00F22C61" w:rsidRPr="00534CF5" w:rsidRDefault="00534CF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E1F7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AF95F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D67C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26ACC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с пособием «Окошечки»: отработка умения читать слоги с изменением буквы гласного;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497EE7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4740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Слог-слияние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.</w:t>
            </w:r>
          </w:p>
          <w:p w14:paraId="4704ACE7" w14:textId="77777777" w:rsidR="00F22C61" w:rsidRPr="00634C76" w:rsidRDefault="00AA6765">
            <w:pPr>
              <w:autoSpaceDE w:val="0"/>
              <w:autoSpaceDN w:val="0"/>
              <w:spacing w:before="2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https://resh.edu.ru/subject/lesson/6436/start/178898/</w:t>
            </w:r>
          </w:p>
        </w:tc>
      </w:tr>
      <w:tr w:rsidR="00634C76" w:rsidRPr="007A23E0" w14:paraId="71D96168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03AA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7875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jc w:val="center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EF60F" w14:textId="78F0DF18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269C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1BAD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963C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6BB49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соотнесение прочитанного слога с картинкой;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 названии которой есть этот слог;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CCBDD7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C51C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</w:p>
        </w:tc>
      </w:tr>
      <w:tr w:rsidR="00634C76" w:rsidRPr="00634C76" w14:paraId="6B92F031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ABC2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026CF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Осознанное чтение слов, словосочетаний,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D7D3" w14:textId="0E3508B6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D809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BB09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3245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699F7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1DD699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82C3A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Слог-слияние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.</w:t>
            </w:r>
          </w:p>
          <w:p w14:paraId="7E35A8A0" w14:textId="77777777" w:rsidR="00F22C61" w:rsidRPr="00634C76" w:rsidRDefault="00AA6765">
            <w:pPr>
              <w:autoSpaceDE w:val="0"/>
              <w:autoSpaceDN w:val="0"/>
              <w:spacing w:before="18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https://resh.edu.ru/subject/lesson/6436/start/178898/</w:t>
            </w:r>
          </w:p>
        </w:tc>
      </w:tr>
      <w:tr w:rsidR="00F22C61" w:rsidRPr="007A23E0" w14:paraId="3143F9CE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5818E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82B3B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F6001" w14:textId="683A732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3040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DFED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59150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4676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50B7BC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579F1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</w:tbl>
    <w:p w14:paraId="17D312DA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178705D2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36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1F70DDA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7A23E0" w14:paraId="38A295F5" w14:textId="7777777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B1F6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005D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CB9BC" w14:textId="2476BA69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E36B8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5E70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C6AC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A3F78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«Заверши предложение»; отрабатывается умение завершать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прочитанные незаконченные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жения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с опорой на общий смысл предложения;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Подбирать пропущенные в предложении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слова;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ориентируясь на смысл предложения;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соотносить прочитанные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нужным рисунком;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6F1C83E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BD0B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7A23E0" w14:paraId="717B8A6B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FA88D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3.6.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20D2E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Орфографическое чтение (проговаривание) как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05D07" w14:textId="78BBBCCE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D9BA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A21C9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F0DC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C17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соотносить прочитанные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нужным рисунком;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7EB57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4AD5B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7A23E0" w14:paraId="31D74B0F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A2F9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3.7.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C1E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Различение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звука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E171B" w14:textId="63615EC1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9210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4E88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A4F5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2F946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81DAA8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E2BE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634C76" w14:paraId="0BA95491" w14:textId="77777777">
        <w:trPr>
          <w:trHeight w:hRule="exact" w:val="61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747E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3.8.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D5CE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0EAEC" w14:textId="56F80B91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128A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0EB4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FCD00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865A5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«Найди нужную букву»(отрабатывается умение соотносить звук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соответствующую ему букву);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звуков;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дифференцировать буквы;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обозначающие близкие по акустико-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артикуляционным признакам согласные звуки ([с] — [з];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[ш] — [ж];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[с] — [ш];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[з] — [ж];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[р] — [л];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[ц] — [ч’] 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т. д.);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 буквы;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имеющие оптическое и кинетическое сходство ( о — 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 — у;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 — 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л — 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х;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— ж;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ш — 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— д и т. д.);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405352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92550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https://resh.edu.ru/subject/lesson/6459/start/180605/</w:t>
            </w:r>
          </w:p>
        </w:tc>
      </w:tr>
      <w:tr w:rsidR="00F22C61" w:rsidRPr="007A23E0" w14:paraId="1893E9A0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E04BB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3.9.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873C4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E0D88" w14:textId="04E0AC78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9E07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508B4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BA23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834E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D3BF5B8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E580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</w:tbl>
    <w:p w14:paraId="7D7653DF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3F7C8D6B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84A2202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7A23E0" w14:paraId="6EA5E1FB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75BE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3.10.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E6B9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Буквы гласных как показатель твёрдости — мягкости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2472F" w14:textId="3A45358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1D34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338B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389D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CC4C5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15791A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3DBD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7A23E0" w14:paraId="69EB45F1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B455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F9E21" w14:textId="77777777" w:rsidR="00F22C61" w:rsidRPr="00634C76" w:rsidRDefault="00AA6765">
            <w:pPr>
              <w:autoSpaceDE w:val="0"/>
              <w:autoSpaceDN w:val="0"/>
              <w:spacing w:before="78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Функции букв, обозначающих гласный звук в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открытом слоге: обозначение гласного звука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указание на твёрдость или мягкость 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22026" w14:textId="28BEFF57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8023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9922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7E4E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4BDB1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AE185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9017F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7A23E0" w14:paraId="1A22E11B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72278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208FF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Функции букв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е, ё, ю, я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FE959" w14:textId="297CFB64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7A31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9A10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4199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73DC0" w14:textId="77777777" w:rsidR="00F22C61" w:rsidRPr="00634C76" w:rsidRDefault="00AA6765">
            <w:pPr>
              <w:autoSpaceDE w:val="0"/>
              <w:autoSpaceDN w:val="0"/>
              <w:spacing w:before="76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C38E4E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2A9A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7A23E0" w14:paraId="127F4EEF" w14:textId="77777777">
        <w:trPr>
          <w:trHeight w:hRule="exact" w:val="7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28B3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2D475" w14:textId="77777777" w:rsidR="00F22C61" w:rsidRPr="00634C76" w:rsidRDefault="00AA6765">
            <w:pPr>
              <w:autoSpaceDE w:val="0"/>
              <w:autoSpaceDN w:val="0"/>
              <w:spacing w:before="72" w:after="0" w:line="250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Мягкий знак как показатель мягкости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предшест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​</w:t>
            </w:r>
            <w:r w:rsidRPr="00634C76">
              <w:rPr>
                <w:rFonts w:ascii="DejaVu Serif" w:eastAsia="DejaVu Serif" w:hAnsi="DejaVu Serif"/>
                <w:color w:val="000000" w:themeColor="text1"/>
                <w:w w:val="97"/>
                <w:sz w:val="16"/>
                <w:lang w:val="ru-RU"/>
              </w:rPr>
              <w:t>‐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вующего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согласного звука в конце слова.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Разные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способы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обозначения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буквами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звука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D5770" w14:textId="483CE6EB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0096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48FB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AA2F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ADA1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«Зачем нам нужны буквы ь и ъ?»;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CE521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281A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7A23E0" w14:paraId="48160A60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3D70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C135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Функция букв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ь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и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ъ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E9924" w14:textId="3CB377D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5DE2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97E5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01A7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4C2D6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«Зачем нам нужны буквы ь и ъ?»;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AB38A2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797C5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7A23E0" w14:paraId="65601AA1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8EC5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00C9D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0CDA8" w14:textId="4F790123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E921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6E04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6196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9143B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учителя об истории русского алфавита; о значении алфавита для систематизации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информации;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важности знания последовательности букв в русском алфавите;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«Повтори фрагмент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алфавита»; Игра-соревнование «Повтори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алфавит»;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упражнения «Запиши слова по алфавиту»; Работа в парах: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нахождение ошибок в упорядочивании слов по алфавиту;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D9DB6C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39CB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634C76" w14:paraId="0F6CBE2B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A7FE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8E26E" w14:textId="4D42F635" w:rsidR="00F22C61" w:rsidRPr="00534CF5" w:rsidRDefault="00534CF5" w:rsidP="00534CF5">
            <w:pPr>
              <w:autoSpaceDE w:val="0"/>
              <w:autoSpaceDN w:val="0"/>
              <w:spacing w:before="78" w:after="0" w:line="230" w:lineRule="auto"/>
              <w:rPr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51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3944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634C76" w:rsidRPr="00634C76" w14:paraId="6D4A2559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81E9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СИСТЕМАТИЧЕСКИЙ КУРС</w:t>
            </w:r>
          </w:p>
        </w:tc>
      </w:tr>
      <w:tr w:rsidR="00F22C61" w:rsidRPr="007A23E0" w14:paraId="23E29B7C" w14:textId="77777777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7C4C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4496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FCE3A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7658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FD46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32DE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4FE9C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Слушание чтения учителем фольклорных произведений (на примере русских народных сказок: «Кот;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петух и лиса»;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«Кот и лиса»;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Жихарка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«Лисичка-сестричка и волк» и литературных (авторских): К. И. Чуковский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Путаница»;«Айболит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«Муха-Цокотуха»;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 Я Маршак «Тихая сказка»;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В. Г.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Сутеев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«Палочка-выручалочка»);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58A50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ED44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/4194/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/286050/</w:t>
            </w:r>
          </w:p>
        </w:tc>
      </w:tr>
    </w:tbl>
    <w:p w14:paraId="4773A8E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3B23A359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13E69B8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7A23E0" w14:paraId="661C3217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A904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D1AB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6465B" w14:textId="77777777" w:rsidR="00F22C61" w:rsidRPr="004B2CB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4B2CB6">
              <w:rPr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5D82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2AB8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C60C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A2F67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Работа с текстом произведения: читать по частям;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характеризовать героя;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отвечать на вопросы к тексту произведения; подтверждая ответ примерами из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F94C3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DFD54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/3915/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/285990/</w:t>
            </w:r>
          </w:p>
        </w:tc>
      </w:tr>
      <w:tr w:rsidR="00F22C61" w:rsidRPr="007A23E0" w14:paraId="050322F2" w14:textId="77777777">
        <w:trPr>
          <w:trHeight w:hRule="exact" w:val="86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A8D7F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3259E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Произведения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о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родной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природе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6E821" w14:textId="77777777" w:rsidR="00F22C61" w:rsidRPr="004B2CB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8"/>
                <w:szCs w:val="18"/>
                <w:lang w:val="ru-RU"/>
              </w:rPr>
            </w:pPr>
            <w:r w:rsidRPr="004B2CB6">
              <w:rPr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409A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28F4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F613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0A32B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Слушание и чтение поэтических описаний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картин природы (пейзажной лирики); Беседа по выявлению понимания настроения;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переданного автором (радость;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грусть;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удивление и др.);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определение темы стихотворных произведений (трёх-четырёх по выбору); Работа с текстом произведения: различение на слух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стихотворного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нестихотворного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текста;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определение особенностей стихотворной речи (ритм;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созвучные слова (рифма);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слов и словосочетаний;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которые определяют звуковой рисунок текста (например;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«слышать» в тексте звуки весны;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«журчание воды»;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«треск и грохот ледохода»);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Анализ стихотворного текста;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составление интонационного рисунка с опорой на знаки препинания;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Выразительное чтение стихотворений с опорой на интонационный рисунок;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Сравнение произведений на одну тему разных авторов: А. Н. Майков «Ласточка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примчалась…»;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А. Н. Плещеев «Весна» (отрывок);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«Травка зеленеет…»;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Д. Дрожжин;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«Пройдёт зима холодная…»;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С. А. Есенин «Черёмуха»;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З. Суриков «Лето»;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«Зима»;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Т. М. Белозёров «Подснежники»;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С. Я. Маршак «Апрель»;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«Ручей»;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«Весна»;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С. Соколов-Микитов «Русский лес»;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о своих впечатлениях;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эстетическом восприятии прослушанных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произведений и составление высказывания (не менее 3 предложений);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8C06098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674FF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/3892/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/293791/</w:t>
            </w:r>
          </w:p>
        </w:tc>
      </w:tr>
    </w:tbl>
    <w:p w14:paraId="64605C41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5FC0083F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7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5094289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7A23E0" w14:paraId="72F5BAA9" w14:textId="77777777">
        <w:trPr>
          <w:trHeight w:hRule="exact" w:val="57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A5FF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FF9D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0A40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1116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5A87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C7D1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7234E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 в чтении вслух (использовать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слоговое плавное чтение с переходом на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словами без пропусков и перестановок букв и слогов);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соблюдение норм произношения;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расстановка ударений при выразительном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Анализ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потешек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считалок;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загадок: поиск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помогающих охарактеризовать жанр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 и назвать его (не менее шести произведений);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диалог: объяснение смысла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пословиц;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соотнесение их с содержанием произведения; Разыгрывание в совместной деятельности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небольших диалогов с учётом поставленной цели (организация начала игры;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веселить;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потешать);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Драматизация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потешек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«Вспомни и назови»: определение жанров прослушанных и прочитанных произведений: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потешка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загадка;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сказка;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стихотворение;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7226CA2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E621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/4177/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/286111/</w:t>
            </w:r>
          </w:p>
        </w:tc>
      </w:tr>
    </w:tbl>
    <w:p w14:paraId="5806C8F9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1758E1BC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7D8A4A4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7A23E0" w14:paraId="51FAEACD" w14:textId="77777777">
        <w:trPr>
          <w:trHeight w:hRule="exact" w:val="73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0FC0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140D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E0C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84C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BF17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C07C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410B8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Слушание произведений о животных.</w:t>
            </w:r>
          </w:p>
          <w:p w14:paraId="5A826D76" w14:textId="77777777" w:rsidR="00F22C61" w:rsidRPr="00634C76" w:rsidRDefault="00AA6765">
            <w:pPr>
              <w:autoSpaceDE w:val="0"/>
              <w:autoSpaceDN w:val="0"/>
              <w:spacing w:before="20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Н. И. Сладкова «Без слов»;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«На одном бревне»;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И. Коваля «Бабочка»;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Е.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Чарушина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«Про Томку»;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А. Л.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Барто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«Страшная птица»;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«Вам не нужна сорока?»;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по выявлению понимания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прослушанного 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ответы на вопросы о впечатлении от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Самостоятельное чтение произведений 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животных;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различение прозаического и стихотворного текстов.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Е. А. Благинина «Котёнок»;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«В лесу смешная птица»;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«Жук;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жук;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где твой дом?»;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Э. Ю.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Шим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«Жук на ниточке»;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В. Д. Берестов «Выводок»;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«Цыплята»;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В. Михалков «Мой щенок»;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«Трезор»;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«Зяблик»;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«Купите собаку»;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«Разговор синицы и дятла»;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Мазнин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«Давайте дружить»;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по обсуждению прочитанного произведения: определение темы и главной мысли;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осознание нравственно-этического содержания произведения (любовь и забота о братьях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наших меньших;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бережное отношение к природе);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8AE2334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96BD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/4177/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/286111/</w:t>
            </w:r>
          </w:p>
        </w:tc>
      </w:tr>
      <w:tr w:rsidR="00F22C61" w:rsidRPr="007A23E0" w14:paraId="7EDDF04F" w14:textId="77777777">
        <w:trPr>
          <w:trHeight w:hRule="exact" w:val="109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E903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lastRenderedPageBreak/>
              <w:t>1.6.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E79D9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Произведения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о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маме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54FB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F660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94EB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DA33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B3B90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по выявлению понимания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прослушанного/прочитанного произведения; ответы на вопросы о впечатлении от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понимание идеи произведения: любовь к своей семье;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родным;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Родине — самое дорогое и важное чувство в жизни человека.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слушание и чтение произведений П. Н.</w:t>
            </w:r>
          </w:p>
          <w:p w14:paraId="7C88E132" w14:textId="77777777" w:rsidR="00F22C61" w:rsidRPr="00634C76" w:rsidRDefault="00AA6765">
            <w:pPr>
              <w:autoSpaceDE w:val="0"/>
              <w:autoSpaceDN w:val="0"/>
              <w:spacing w:before="1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Воронько «Лучше нет родного края»;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М. Ю.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Есеновского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«Моя небольшая родина»; Н. Н.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Бромлей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«Какое самое первое слово?»; А. В. Митяева «За что я люблю маму»;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В. Д.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Берестова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«Любили тебя без особых причин…»;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Виеру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«Сколько звёзд на ясном небе!»;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342BDC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3519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Мошковская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«Я маму мою обидел» (РЭШ)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/5070/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/187430/</w:t>
            </w:r>
          </w:p>
        </w:tc>
      </w:tr>
    </w:tbl>
    <w:p w14:paraId="2358FA77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278D7322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7A23E0" w14:paraId="36B542B4" w14:textId="77777777">
        <w:trPr>
          <w:trHeight w:hRule="exact" w:val="10912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6B94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E3E5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A8B4F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F51A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B781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BB63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A5957" w14:textId="77777777" w:rsidR="00F22C61" w:rsidRPr="00634C76" w:rsidRDefault="00AA6765" w:rsidP="00542477">
            <w:pPr>
              <w:autoSpaceDE w:val="0"/>
              <w:autoSpaceDN w:val="0"/>
              <w:spacing w:before="3390" w:after="0" w:line="257" w:lineRule="auto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С. Соколова-Микитова «Радуга»;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Я. Маршака;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«Радуга» (по выбору не менее одного автора); Работа с текстом произведения: поиск и анализ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определяющих главную мысль произведения; объяснение заголовка;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поиск значения незнакомого слова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использованием словаря;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диалог: обсуждение значения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выражений «Родина-мать»;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«Родина любимая — что мать родная»;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осознание нравственно-этических понятий; обогащение духовно-нравственного опыта учащихся: заботливое отношение к родным в семье;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внимание и любовь к ним; Выразительное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стихотворений с выделением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 соблюдением норм произношения;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по предложенному плану о своём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родном крае;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городе;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селе;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своих чувствах к месту; Задания на проверку знания названия страны;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которой мы живём;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её столицы;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заполнение схемы;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проверка и оценка своих результатов;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наизусть с соблюдением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интонационного рисунка произведения (не менее 2;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 по выбору);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Самостоятельное чтение книг;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выбранных по теме «О Родине;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семье» с учётом рекомендованного списка; представление (рассказ) о прочитанном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произведении по предложенному алгоритму;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B20DB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424" w:type="dxa"/>
            <w:tcBorders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5C8C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</w:tr>
    </w:tbl>
    <w:p w14:paraId="62CCD23F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66AAB970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0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E98F5DF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7A23E0" w14:paraId="1B4CA5B3" w14:textId="77777777">
        <w:trPr>
          <w:trHeight w:hRule="exact" w:val="57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D5357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1.7.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2F69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ACB5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84D5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C7A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4C2F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91656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 в чтении стихотворных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 о чудесах и превращении;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словесной игре и фантазии (не менее трёх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произведений).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К. И. Чуковский «Путаница»;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«Мы играли в хохотушки»; И. М. Пивоварова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Кулинаки-пулинаки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«Я палочкой волшебной…»;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Лунин «Я видела чудо»;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Р. С.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Сеф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«Чудо»;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Б. В.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Заходер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«Моя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вообразилия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Мориц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«Сто фантазий»;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Тувим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«Чудеса»;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английские народные песни и небылицы в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переводе К. И. Чуковского и С. Я. Маршака; Работа с текстом произведения: выделение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которые определяют необычность;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сказочность событий 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созвучных слов (рифм);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ритмом стихотворного текста; составление интонационного рисунка с опорой на знаки препинания;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объяснение значения слова с использованием словаря;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на тему «О каком чуде ты мечтаешь»; передача своих впечатлений от прочитанного произведения в высказывании (не менее 3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предложений) или в рисунке;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EAC473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3623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/6463/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/222663/</w:t>
            </w:r>
          </w:p>
        </w:tc>
      </w:tr>
      <w:tr w:rsidR="00F22C61" w:rsidRPr="007A23E0" w14:paraId="3F3934F2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D745B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1.8.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5A6F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33EC1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B30A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7506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3C34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64DA2" w14:textId="77777777" w:rsidR="00F22C61" w:rsidRPr="00634C76" w:rsidRDefault="00AA6765">
            <w:pPr>
              <w:autoSpaceDE w:val="0"/>
              <w:autoSpaceDN w:val="0"/>
              <w:spacing w:before="76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Экскурсия в библиотеку;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книги по определённой теме;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Участие в беседе: обсуждение важности чтения для развития и обучения;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использование изученных понятий в диалоге; Группировка книг по изученным разделам и темам;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Поиск необходимой информации в словарях и справочниках об авторах изученных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о своих любимых книгах по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предложенному алгоритму; Рекомендации по летнему чтению;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оформление дневника читателя;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9AD2289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29DB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/3869/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/285784/</w:t>
            </w:r>
          </w:p>
        </w:tc>
      </w:tr>
      <w:tr w:rsidR="00F22C61" w:rsidRPr="00634C76" w14:paraId="731FECC1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0FBFD" w14:textId="77777777" w:rsidR="00F22C61" w:rsidRPr="00634C76" w:rsidRDefault="00AA676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FC4BE" w14:textId="77777777" w:rsidR="00F22C61" w:rsidRPr="00634C76" w:rsidRDefault="00AA676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33</w:t>
            </w:r>
          </w:p>
        </w:tc>
        <w:tc>
          <w:tcPr>
            <w:tcW w:w="1064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B90D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6A55B1F0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A9CDA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Резервное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03109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5F7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2DE69A4B" w14:textId="77777777">
        <w:trPr>
          <w:trHeight w:hRule="exact" w:val="32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838C6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6F60C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9F66A" w14:textId="44070850" w:rsidR="00F22C61" w:rsidRPr="00634C76" w:rsidRDefault="005849B3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F01FF" w14:textId="2D454DD5" w:rsidR="00F22C61" w:rsidRPr="00634C76" w:rsidRDefault="005849B3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8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C640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</w:tbl>
    <w:p w14:paraId="02B9EDBE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31E231DF" w14:textId="77777777" w:rsidR="00F22C61" w:rsidRPr="00634C76" w:rsidRDefault="00F22C61">
      <w:pPr>
        <w:rPr>
          <w:color w:val="000000" w:themeColor="text1"/>
        </w:rPr>
        <w:sectPr w:rsidR="00F22C61" w:rsidRPr="00634C76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9FF30F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</w:rPr>
      </w:pPr>
    </w:p>
    <w:p w14:paraId="0C3C5607" w14:textId="77777777" w:rsidR="00F22C61" w:rsidRPr="00634C76" w:rsidRDefault="00AA6765">
      <w:pPr>
        <w:autoSpaceDE w:val="0"/>
        <w:autoSpaceDN w:val="0"/>
        <w:spacing w:after="32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4ABCB6BF" w14:textId="77777777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CFA4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№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A1D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Тема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C014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Количество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9868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Дата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C1BA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432"/>
              <w:rPr>
                <w:color w:val="000000" w:themeColor="text1"/>
              </w:rPr>
            </w:pPr>
            <w:commentRangeStart w:id="1"/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Виды</w:t>
            </w:r>
            <w:commentRangeEnd w:id="1"/>
            <w:proofErr w:type="spellEnd"/>
            <w:r w:rsidR="00693E12">
              <w:rPr>
                <w:rStyle w:val="aff8"/>
              </w:rPr>
              <w:commentReference w:id="1"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, </w:t>
            </w:r>
            <w:r w:rsidRPr="00634C76">
              <w:rPr>
                <w:color w:val="000000" w:themeColor="text1"/>
              </w:rPr>
              <w:br/>
            </w:r>
            <w:commentRangeStart w:id="2"/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формы</w:t>
            </w:r>
            <w:commentRangeEnd w:id="2"/>
            <w:proofErr w:type="spellEnd"/>
            <w:r w:rsidR="00693E12">
              <w:rPr>
                <w:rStyle w:val="aff8"/>
              </w:rPr>
              <w:commentReference w:id="2"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контроля</w:t>
            </w:r>
            <w:proofErr w:type="spellEnd"/>
          </w:p>
        </w:tc>
      </w:tr>
      <w:tr w:rsidR="00F22C61" w:rsidRPr="00634C76" w14:paraId="4C25F498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8D4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0E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517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всего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4D4C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контрольные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3370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практические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AB0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824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2858C774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5442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4A3AD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«Азбука» — первая учебная книга. Речь устная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письменная.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7E1F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48A7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0A0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AC5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7D4B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578712B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8657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A36AB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1296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Различие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предложения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FF1E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FCBB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7DA9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8BC7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358F4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951B75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A410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CC10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commentRangeStart w:id="3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Слово и предложение.</w:t>
            </w:r>
          </w:p>
          <w:p w14:paraId="6445A7BE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Различие слова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обозначаемого им предмета.</w:t>
            </w:r>
            <w:commentRangeEnd w:id="3"/>
            <w:r w:rsidR="00693E12">
              <w:rPr>
                <w:rStyle w:val="aff8"/>
              </w:rPr>
              <w:commentReference w:id="3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1167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BA0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A80BF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9E4B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75B2D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D8A2DD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4922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899F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Наблюдение над значением слова. Слог.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6AB5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7D4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3703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57D4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49BD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E4626E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C7E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54F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Ударение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Ударный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слог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1FD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B93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369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282E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4DCC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E4EC94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FC57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618C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02"/>
              <w:jc w:val="both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Звуки в окружающем мире и в речи.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Гласные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согласные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звуки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161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501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6DCD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35A2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77F6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50327A7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CEA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D9E8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commentRangeStart w:id="4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Осознание единства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звукового состава слова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его значения.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Слог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-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слияние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  <w:commentRangeEnd w:id="4"/>
            <w:r w:rsidR="00693E12">
              <w:rPr>
                <w:rStyle w:val="aff8"/>
              </w:rPr>
              <w:commentReference w:id="4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67F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4730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D349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7AAC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E411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157BCD3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522E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8238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-звуковой анализ слов. Работа со схемами-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моделями.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89D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BC4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A7C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89F2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EF84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57C0793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395E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9F7E3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commentRangeStart w:id="5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Диагностика по оценке стартовых возможностей.</w:t>
            </w:r>
            <w:commentRangeEnd w:id="5"/>
            <w:r w:rsidR="00693E12">
              <w:rPr>
                <w:rStyle w:val="aff8"/>
              </w:rPr>
              <w:commentReference w:id="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791D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1A3F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B240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2D5D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2B87A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jc w:val="center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291C7E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B51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F467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[а], буквы А, 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03A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8A0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771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F21F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722E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2EFC10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F1B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1E4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[о], буквы О, 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96BF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033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851F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E2E6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7EB6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E150C2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C79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306C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[и], буквы И, 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6E7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99E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227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A4DA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1E61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5E3030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0CBB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46D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[ы], буква 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7397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4BC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0FE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CFB5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2D07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082A0C7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7C8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BA53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[у], буквы У, 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D0FB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F7F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D2D4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FD0F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0867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</w:tbl>
    <w:p w14:paraId="7E5EB23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11E772C6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98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72ACF66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D88CF2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3621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78EE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[н], [н’], буквы Н, 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33A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BB5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E53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DCE5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2C4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2B27EE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083B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97D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[с], [с’], буквы С,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FE9D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BD21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7F6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4A7C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57FB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476F9F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C415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24D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[к], [к’], буквы К,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7197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83E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CFE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3ED8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BC7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CD66874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FBF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37B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[т], [т’], буквы Т,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B22A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E596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8CF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5464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688A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E2F776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7223E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80ED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[л], [л’], буквы Л, 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E113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847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63F0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C25E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6607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68D96E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4201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F768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[р], [р’], буквы Р, 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416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81C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60A4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6501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A6E1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6743EC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331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DDE1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[в], [в’], буквы В,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D670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74A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440E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B11D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783B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FA9F33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8F6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69BC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[в], [в’], буквы В,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270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1A7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8AC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98D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7216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4B2269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3793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EFC4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Е, 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188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3A25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6D3D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8E35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5BE4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59C097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FB63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F294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[п], [п’], буквы П,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EC6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CBF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C3B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3131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0035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9AFA04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4590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71A0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[м], [м’], буквы М, 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A3B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F11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F05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02CA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D8E1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5C14A9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595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215F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[з], [з’], буквы З, 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28F3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DC21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BEF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4D65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ED1B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195873D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6E0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3C081" w14:textId="77777777" w:rsidR="00F22C61" w:rsidRPr="00634C76" w:rsidRDefault="00AA6765">
            <w:pPr>
              <w:autoSpaceDE w:val="0"/>
              <w:autoSpaceDN w:val="0"/>
              <w:spacing w:before="98" w:after="0" w:line="278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[з], [з’], буквы З, з. Сопоставление слогов и слов с буквами з и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CC3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C4B4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16EF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AB0C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D95B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3B89F2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20F5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46BA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Согласные звуки [б], [б’], буквы Б, б.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3C69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09D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42A1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E810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9CD6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3CB4DAA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EC6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1D378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[б], [б’], буквы Б, б. Сопоставление слогов и слов с буквами б и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A732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010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3E8B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4487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BF0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19D861D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F4A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83E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[д], [д’], буквы Д,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822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10E1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5CCD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10BB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BEFD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</w:tbl>
    <w:p w14:paraId="732EF367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B3CB3B2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83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2C6A87B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2DA6EB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A31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8ACAB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[д], [д’], буквы Д, д. Сопоставление слогов и слов с буквами д и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4FA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7E90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49F1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9245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4847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3FBE5C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58C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036B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079A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7CDB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BBB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F255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7790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D06905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9E4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0A0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[г], [г’], буквы 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BD55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49C7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6423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79E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5C01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3EEA76E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219D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24CDD" w14:textId="77777777" w:rsidR="00F22C61" w:rsidRPr="00634C76" w:rsidRDefault="00AA6765">
            <w:pPr>
              <w:autoSpaceDE w:val="0"/>
              <w:autoSpaceDN w:val="0"/>
              <w:spacing w:before="100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[г], [г’], буквы Г, г. Сопоставление слогов и слов с буквами г и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BA96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EBCA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7D2D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F83B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C59D1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0C2D3D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9EE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4AA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Мягкий согласный звук [ч’], буквы Ч, 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2F1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8B56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3AD6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0D7E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6D6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56F642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4A22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CEECF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Буква ь — показатель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мягкости предшествующих согласных звуков.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249B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325D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F3E3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3665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978E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02B942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2BF4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1EC94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Твёрдый согласный звук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[ш], буквы Ш, ш. Сочетание 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DAA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48EF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CFC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187E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89EA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F39D98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EB4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2498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[ж], буквы Ж, ж.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C281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B0F4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74DC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06D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6806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8E1619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BA4C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C523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[ж], буквы Ж, ж. Сопоставление звуков [ж] и [ш].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BA4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7B6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958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A03A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A545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4187B8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8F6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547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Ё, ё.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55C2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D56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E038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A668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D09A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FD20B66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A96E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BD49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Звук [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j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’], буквы Й, й.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6EFA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4DB3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ACF5B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1B1F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6589C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AF97E5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C20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201C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[х], [х’], буквы Х, 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C065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B1A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27F1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3966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E254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39B4F5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0D68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3BE3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Ю, 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5C3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C34E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5F6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DE1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8F13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24AA85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037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26EE8" w14:textId="408CF199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Русский алфавит. Проект</w:t>
            </w:r>
            <w:r w:rsidR="009C3A3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«Необычная 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5913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01FF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79A7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E20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9E59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0E1AFD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969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78CF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commentRangeStart w:id="6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Диагностическая работа по итогам 2 четверти.</w:t>
            </w:r>
            <w:commentRangeEnd w:id="6"/>
            <w:r w:rsidR="009C3A35">
              <w:rPr>
                <w:rStyle w:val="aff8"/>
              </w:rPr>
              <w:commentReference w:id="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711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2E9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BF4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BB19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7F7F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53D70C0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328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DC00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[ц], буквы Ц, 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EA2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314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87C7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C0E2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843C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</w:tbl>
    <w:p w14:paraId="511B63F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22D7026D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32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D84E791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0A75A2E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462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72E8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Гласный звук [э], буквы Э, э.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175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DEAE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9C9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2105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9008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AAC9DE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7D8A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E685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Мягкий глухой согласный звук [щ’].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Щ, щ.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6836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B51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D6C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F8D3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8BA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B068D7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2A3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8282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[ф], [ф’], буквы Ф, ф.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8CC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E6D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0AA1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9859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7319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FEEFD55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D70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259D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Мягкий и твёрдый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разделительные знаки.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D5ED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CB1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45EB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1786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5E7E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971298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9935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6A5B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Отработка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техники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чтения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FEB9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CF93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156C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BA33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0EC9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064290E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2331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F1BDF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Знакомство с русским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алфавитом как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последовательностью букв.</w:t>
            </w:r>
          </w:p>
          <w:p w14:paraId="405D3977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Русский алфавит.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Проект«Необычная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263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D9A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A9E8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0DD1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F783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23BEC6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7CBB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EE5DA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288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Как хорошо уметь читать! Слушание.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Понимание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текста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4A2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58A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2D1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A4DA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2553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2786E3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837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349E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Одна у человека родная мать— одна у него и Родина.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726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B48E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824F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E5B1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A436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0C0E83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8AC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CCBB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История славянской азбуки. История первого русского букваря.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0A5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7C3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770C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ED5A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7C44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5A14AB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9C12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3C4F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А. С. Пушкин — гордость нашей Родины.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Сказки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А. С.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Пушкина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822B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9221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DDB7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961E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D0C6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7B90727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D42E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B5BC5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Рассказы Л. Н. Толстого для детей.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C90F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181D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EB42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111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A1EB6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922D6C3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4579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1B9A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Произведения К. Д.</w:t>
            </w:r>
          </w:p>
          <w:p w14:paraId="532B845F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Ушинского для детей.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208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933B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25E6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B9A1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3189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8946C8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5A70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53CC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Стихи К. И. Чуковского и С. Я. Маршака.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9E0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E0E4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5ED9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89E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6735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05D7B7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39A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CDB3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Рассказы В. В. Бианки о животных и М. М.</w:t>
            </w:r>
          </w:p>
          <w:p w14:paraId="20420CFE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Пришвина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о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природе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941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71F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2313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6760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9BD3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CFBDAD1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667D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9596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Стихи А. Л.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Барто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и С. В. Михалкова.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787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9C3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D225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C648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8D2C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</w:tbl>
    <w:p w14:paraId="55063D52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B6B51DF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F30C51C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41C7409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688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470F0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Весёлые стихи Б. В.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Заходера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Стихи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В. Д.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Берестова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D88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C6D8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1DE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C6E3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DA38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52EA229" w14:textId="77777777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4E24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A85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commentRangeStart w:id="7"/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Диагностическая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  <w:commentRangeEnd w:id="7"/>
            <w:r w:rsidR="009C3A35">
              <w:rPr>
                <w:rStyle w:val="aff8"/>
              </w:rPr>
              <w:commentReference w:id="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CF8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227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1B65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DB9F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525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2044EA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FD61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5DA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Знакомство с учебником по литературному чтению.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C0A6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7402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3BC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13F6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AD4D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8FE5FB9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AB4A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2911D" w14:textId="55B15EC4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commentRangeStart w:id="8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О маме. Эмма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Мошковская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680DFA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«Я маму мою обидел».</w:t>
            </w:r>
          </w:p>
          <w:p w14:paraId="3085E2D2" w14:textId="77777777" w:rsidR="00F22C61" w:rsidRPr="00634C76" w:rsidRDefault="00AA6765">
            <w:pPr>
              <w:autoSpaceDE w:val="0"/>
              <w:autoSpaceDN w:val="0"/>
              <w:spacing w:before="72" w:after="0" w:line="262" w:lineRule="auto"/>
              <w:ind w:left="72" w:right="288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Григорий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Виеру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Мамин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commentRangeEnd w:id="8"/>
            <w:r w:rsidR="00693E12">
              <w:rPr>
                <w:rStyle w:val="aff8"/>
              </w:rPr>
              <w:commentReference w:id="8"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день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B719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1D63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401C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5FF0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6469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73A65F0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B32B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68A81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</w:rPr>
            </w:pPr>
            <w:commentRangeStart w:id="9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О маме. Елена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Благинина.«Мама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спит, она устала…»Н. 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Н.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Бромлей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Главное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commentRangeEnd w:id="9"/>
            <w:r w:rsidR="00693E12">
              <w:rPr>
                <w:rStyle w:val="aff8"/>
              </w:rPr>
              <w:commentReference w:id="9"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слово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C24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E077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258D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6474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96A9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6939FA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58E8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A22C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В.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Данько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Загадочные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4A2D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8636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966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EAD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1B46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444768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08C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26BFD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«Аля, </w:t>
            </w:r>
            <w:r w:rsidRPr="00634C76">
              <w:rPr>
                <w:color w:val="000000" w:themeColor="text1"/>
                <w:lang w:val="ru-RU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Кляксич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и буква А».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С.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Черный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Живая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азбука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5ADD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ADE5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12D6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7111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8AA2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B439D8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4FE0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12CB9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Ф. Кривин. «Почему 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поется, а Б нет».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Г.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Сапгир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Медведя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DB68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06D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375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C5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7E75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FE1E352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FD7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0182E" w14:textId="77777777" w:rsidR="00F22C61" w:rsidRPr="00634C76" w:rsidRDefault="00AA6765">
            <w:pPr>
              <w:autoSpaceDE w:val="0"/>
              <w:autoSpaceDN w:val="0"/>
              <w:spacing w:before="98" w:after="0" w:line="28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Бородицкая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«Разговор с пчелой».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Гамазкова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«Кто как кричит?»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Гамазкова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, Е.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Григорьева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Живая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азбука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C44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407A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72D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A7C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F52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81D694B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A846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52A91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Маршак. «Автобус номер двадцать шесть». Из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старинных книг.</w:t>
            </w:r>
          </w:p>
          <w:p w14:paraId="780EF8C1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9FC8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976A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98CA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A4DD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9A78B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ADE3C55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D4E5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44A1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50"/>
              <w:jc w:val="both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Чарушин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«Теремок». Русская народная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сказка«Рукавичка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BE5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4C9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950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122F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69AD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F80EAC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D851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8634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Загадки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Песенки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Потешки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Небылицы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682E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88A0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4B5C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DFE0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6A2D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BB71DC7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C306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ADF4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Рифмы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Матушки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Гусыни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46F2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9D6A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C58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34F8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E7BF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</w:tbl>
    <w:p w14:paraId="1AFE541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29EC559D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73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A9D3369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535CF35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A39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9D0D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Английская народная песенка «Дом, который построил Джек».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E0DD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D85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A007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F994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9569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C75BF5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F574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4D58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Сказки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А. С.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Пушкина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06A7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244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815F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E7A4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579F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5F14395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A64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CC202" w14:textId="77777777" w:rsidR="00F22C61" w:rsidRPr="00634C76" w:rsidRDefault="00AA6765">
            <w:pPr>
              <w:autoSpaceDE w:val="0"/>
              <w:autoSpaceDN w:val="0"/>
              <w:spacing w:before="98" w:after="0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Русские народные сказки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«Петух и собака», «Гуси-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лебеди». Из старинных книг. 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B693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F6BE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BFE9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3007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5704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F3498F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AAB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72D1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Лирические стихотворения 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Майкова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, А. Плещеева, Т. Белозёрова.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A5B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3A7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ECF8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BB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DB77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C110A5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D06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DED2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Лирические стихотворения С. Маршака,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Токмаковой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, Л.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Ульяницкой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, Л. Яхнина.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F13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7B9C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DD4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E96A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6888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9A2412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6C79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4660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Е. Трутнева. «Когда это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бывает?».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«К нам весна шагает…».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B7A9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A5DA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799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BACA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BFE9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CD4AA70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ADA7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B40B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Как придумать загадку?</w:t>
            </w:r>
          </w:p>
          <w:p w14:paraId="5A3ED5F8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Проект «Составляем азбуку загадок».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35FF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63F0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CF2B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93EE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E587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9182C6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B896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A12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В. Берестов. «Воробушки».</w:t>
            </w:r>
          </w:p>
          <w:p w14:paraId="091D87F3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Р.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Сеф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«Чудо». Из старинных книг.</w:t>
            </w:r>
          </w:p>
          <w:p w14:paraId="4CF537E3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DEBA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6975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8186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D0BB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8808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B86EDF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BAE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9AB3E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«Мы играли в хохотушки».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Я.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Тайц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Волк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B2E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0DD5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737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7EAA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0FFE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4AF32718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4899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ED30C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commentRangeStart w:id="10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Г. Кружков.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РРы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!». Н. Артюхова. «Саша-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дразнилка».</w:t>
            </w:r>
            <w:commentRangeEnd w:id="10"/>
            <w:r w:rsidR="009C3A35">
              <w:rPr>
                <w:rStyle w:val="aff8"/>
              </w:rPr>
              <w:commentReference w:id="10"/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35CDB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E4B2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6BC8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0ACC2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6B0A2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57607C2D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FA17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1C1E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К. Чуковский.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Федотка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». О.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Дриз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«Привет». О.</w:t>
            </w:r>
          </w:p>
          <w:p w14:paraId="7688579D" w14:textId="77777777" w:rsidR="00F22C61" w:rsidRPr="00634C76" w:rsidRDefault="00AA6765">
            <w:pPr>
              <w:autoSpaceDE w:val="0"/>
              <w:autoSpaceDN w:val="0"/>
              <w:spacing w:before="70" w:after="0" w:line="271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Григорьев. «Стук».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Разговор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Лютика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Жучка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611A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10C9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BCDA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E25C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B985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DC1141E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8AF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3443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И. Пивоварова.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Кулинаки-пулинаки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». К.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Чуковский.«Телефон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D4A9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3AE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C7DC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15DC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7A77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</w:tbl>
    <w:p w14:paraId="632D951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6BD9D85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350F56C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70ACB4F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3FE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B805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Пляцковский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</w:t>
            </w:r>
          </w:p>
          <w:p w14:paraId="5A683385" w14:textId="77777777" w:rsidR="00F22C61" w:rsidRPr="00634C76" w:rsidRDefault="00AA6765">
            <w:pPr>
              <w:autoSpaceDE w:val="0"/>
              <w:autoSpaceDN w:val="0"/>
              <w:spacing w:before="70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«Помощник». Из старинных книг.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страницы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D56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D75C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B3F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F9C7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284B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DF6353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653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343B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Ю. Ермолаев. «Лучший друг». Е. Благинина.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Подарок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8A78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0CCA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7E3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D84D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F261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A5B986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3B9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B553E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commentRangeStart w:id="11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Орлов. «Кто первый?». С. Михалков.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Бараны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». Р.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Сеф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Совет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». </w:t>
            </w:r>
            <w:commentRangeEnd w:id="11"/>
            <w:r w:rsidR="009C3A35">
              <w:rPr>
                <w:rStyle w:val="aff8"/>
              </w:rPr>
              <w:commentReference w:id="11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1FC4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8C21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B5F2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D15E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D4EF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B6F0999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34BA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99556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Берестов. «В магазине игрушек».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Пивоварова«Вежливый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ослик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2FE7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8658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AFD14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B9B5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43A58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1293F43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033B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B993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Я. Аким. «Моя родня». Проект «Наш класс –дружная семья»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1A8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06DD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30C8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36F4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0DC6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DB39E3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CE6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30E98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Маршак. «Хороший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день». По М.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Пляцковскому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.«Сердитый дог Буль».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3E5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71B4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EE05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055C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7584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7C7C2DD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8D9A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2AE5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Ю.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Энтин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«Про дружбу». Из старинных книг.</w:t>
            </w:r>
          </w:p>
          <w:p w14:paraId="70F61A50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страницы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C54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043B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3E8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2C93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EA35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FFC20C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6B17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437A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Михалков. «Трезор». Р.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Сеф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Кто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любит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собак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86F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9FC7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7CE1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9B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C57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5A74B70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2605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7A31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Осеева. «Собака яростно лаяла».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Купите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собаку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91C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5DF0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94A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BF93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4C14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2FACE40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5B33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959A4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Пляцковский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«Цап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Царапыч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». Г.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Сапгир.«Кошка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0AA7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77DEE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6D4DF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15EC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EDEF9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00431AB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3C34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6FDC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В. Берестов. «Лягушата». В. Лунин. «Никого не обижай».</w:t>
            </w:r>
          </w:p>
          <w:p w14:paraId="69531269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Михалков.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Важный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совет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632C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757C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E88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F5E6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5F9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F5B881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3B8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A6CF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Н. Сладков. «Лисица и еж».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страницы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3B6E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D383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1ECC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51F2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8EFF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35A0231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FAEC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0973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commentRangeStart w:id="12"/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Итоговая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комплексная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  <w:commentRangeEnd w:id="12"/>
            <w:r w:rsidR="009C3A35">
              <w:rPr>
                <w:rStyle w:val="aff8"/>
              </w:rPr>
              <w:commentReference w:id="12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585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990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8EB8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F517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4EC0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F22C61" w:rsidRPr="00634C76" w14:paraId="62E71A5D" w14:textId="77777777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FBD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8E5D9" w14:textId="77777777" w:rsidR="00F22C61" w:rsidRPr="00634C76" w:rsidRDefault="0056727C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69DC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EF2D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</w:tc>
      </w:tr>
    </w:tbl>
    <w:p w14:paraId="56EB501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1C6BF77E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50269A6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</w:rPr>
      </w:pPr>
    </w:p>
    <w:p w14:paraId="789BED14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 xml:space="preserve">УЧЕБНО-МЕТОДИЧЕСКОЕ ОБЕСПЕЧЕНИЕ ОБРАЗОВАТЕЛЬНОГО ПРОЦЕССА </w:t>
      </w:r>
    </w:p>
    <w:p w14:paraId="10E30823" w14:textId="77777777" w:rsidR="00F22C61" w:rsidRPr="00634C76" w:rsidRDefault="00AA6765">
      <w:pPr>
        <w:autoSpaceDE w:val="0"/>
        <w:autoSpaceDN w:val="0"/>
        <w:spacing w:before="346" w:after="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>ОБЯЗАТЕЛЬНЫЕ УЧЕБНЫЕ МАТЕРИАЛЫ ДЛЯ УЧЕНИКА</w:t>
      </w:r>
    </w:p>
    <w:p w14:paraId="70BBE188" w14:textId="77777777" w:rsidR="00F22C61" w:rsidRPr="00634C76" w:rsidRDefault="00AA6765">
      <w:pPr>
        <w:autoSpaceDE w:val="0"/>
        <w:autoSpaceDN w:val="0"/>
        <w:spacing w:before="166" w:after="0" w:line="271" w:lineRule="auto"/>
        <w:ind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1класс. Акционерное общество «Издательство «Просвещение»;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Введите свой вариант:</w:t>
      </w:r>
    </w:p>
    <w:p w14:paraId="72C80ECC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МЕТОДИЧЕСКИЕ МАТЕРИАЛЫ ДЛЯ УЧИТЕЛЯ</w:t>
      </w:r>
    </w:p>
    <w:p w14:paraId="7FEC93A1" w14:textId="77777777" w:rsidR="00F22C61" w:rsidRPr="00634C76" w:rsidRDefault="00AA6765">
      <w:pPr>
        <w:autoSpaceDE w:val="0"/>
        <w:autoSpaceDN w:val="0"/>
        <w:spacing w:before="166" w:after="0" w:line="278" w:lineRule="auto"/>
        <w:ind w:right="2016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Л. Ф. Климанова, В. Г. Горецкий, М. В. Голованова. Литературное чтение. 1 класс: Учебник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Рабочая тетрадь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Литературное чтение. Рабочие программы. 1-4 классы.</w:t>
      </w:r>
    </w:p>
    <w:p w14:paraId="31E87A81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ЦИФРОВЫЕ ОБРАЗОВАТЕЛЬНЫЕ РЕСУРСЫ И РЕСУРСЫ СЕТИ ИНТЕРНЕТ</w:t>
      </w:r>
    </w:p>
    <w:p w14:paraId="3EB079CF" w14:textId="77777777" w:rsidR="00F22C61" w:rsidRPr="00634C76" w:rsidRDefault="00AA6765">
      <w:pPr>
        <w:autoSpaceDE w:val="0"/>
        <w:autoSpaceDN w:val="0"/>
        <w:spacing w:before="166" w:after="0" w:line="262" w:lineRule="auto"/>
        <w:ind w:right="9504"/>
        <w:rPr>
          <w:color w:val="000000" w:themeColor="text1"/>
          <w:lang w:val="ru-RU"/>
        </w:rPr>
      </w:pP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resh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edu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ru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</w:t>
      </w:r>
      <w:r w:rsidRPr="00634C76">
        <w:rPr>
          <w:color w:val="000000" w:themeColor="text1"/>
          <w:lang w:val="ru-RU"/>
        </w:rPr>
        <w:br/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uchi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ru</w:t>
      </w:r>
      <w:proofErr w:type="spellEnd"/>
    </w:p>
    <w:p w14:paraId="133DD6F7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66C7043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491B8C76" w14:textId="77777777" w:rsidR="00F22C61" w:rsidRPr="00634C76" w:rsidRDefault="00AA6765">
      <w:pPr>
        <w:autoSpaceDE w:val="0"/>
        <w:autoSpaceDN w:val="0"/>
        <w:spacing w:after="0" w:line="379" w:lineRule="auto"/>
        <w:ind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634C76">
        <w:rPr>
          <w:color w:val="000000" w:themeColor="text1"/>
          <w:lang w:val="ru-RU"/>
        </w:rPr>
        <w:br/>
      </w:r>
      <w:proofErr w:type="spellStart"/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ОБОРУДОВАНИЕ</w:t>
      </w:r>
      <w:proofErr w:type="spellEnd"/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 ДЛЯ ПРОВЕДЕНИЯ ЛАБОРАТОРНЫХ, ПРАКТИЧЕСКИХ РАБОТ, ДЕМОНСТРАЦИЙ</w:t>
      </w:r>
    </w:p>
    <w:p w14:paraId="40E867B4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EDF4041" w14:textId="77777777" w:rsidR="00AA6765" w:rsidRPr="00634C76" w:rsidRDefault="00AA6765">
      <w:pPr>
        <w:rPr>
          <w:color w:val="000000" w:themeColor="text1"/>
          <w:lang w:val="ru-RU"/>
        </w:rPr>
      </w:pPr>
    </w:p>
    <w:sectPr w:rsidR="00AA6765" w:rsidRPr="00634C7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Сацита" w:date="2022-09-07T09:13:00Z" w:initials="С">
    <w:p w14:paraId="766586E9" w14:textId="77777777" w:rsidR="004B2CB6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Текущий контроль;</w:t>
      </w:r>
    </w:p>
    <w:p w14:paraId="2FF590E8" w14:textId="77777777" w:rsidR="004B2CB6" w:rsidRPr="009C3A35" w:rsidRDefault="004B2CB6" w:rsidP="00693E12">
      <w:pPr>
        <w:pStyle w:val="aff9"/>
        <w:rPr>
          <w:lang w:val="ru-RU"/>
        </w:rPr>
      </w:pPr>
      <w:r>
        <w:rPr>
          <w:lang w:val="ru-RU"/>
        </w:rPr>
        <w:t>Промежуточный контроль;</w:t>
      </w:r>
    </w:p>
  </w:comment>
  <w:comment w:id="2" w:author="Сацита" w:date="2022-09-07T09:15:00Z" w:initials="С">
    <w:p w14:paraId="7AC4DC49" w14:textId="77777777" w:rsidR="004B2CB6" w:rsidRPr="00517DB9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 xml:space="preserve"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</w:t>
      </w:r>
      <w:proofErr w:type="spellStart"/>
      <w:r>
        <w:rPr>
          <w:lang w:val="ru-RU"/>
        </w:rPr>
        <w:t>критериальную</w:t>
      </w:r>
      <w:proofErr w:type="spellEnd"/>
      <w:r>
        <w:rPr>
          <w:lang w:val="ru-RU"/>
        </w:rPr>
        <w:t xml:space="preserve">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  <w:p w14:paraId="6D43CBB6" w14:textId="77777777" w:rsidR="004B2CB6" w:rsidRPr="00693E12" w:rsidRDefault="004B2CB6">
      <w:pPr>
        <w:pStyle w:val="aff9"/>
        <w:rPr>
          <w:lang w:val="ru-RU"/>
        </w:rPr>
      </w:pPr>
    </w:p>
  </w:comment>
  <w:comment w:id="3" w:author="Сацита" w:date="2022-09-07T09:18:00Z" w:initials="С">
    <w:p w14:paraId="5CEAF43C" w14:textId="77777777" w:rsidR="004B2CB6" w:rsidRPr="000B344F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3CA88A06" w14:textId="77777777" w:rsidR="004B2CB6" w:rsidRPr="00693E12" w:rsidRDefault="004B2CB6">
      <w:pPr>
        <w:pStyle w:val="aff9"/>
        <w:rPr>
          <w:lang w:val="ru-RU"/>
        </w:rPr>
      </w:pPr>
    </w:p>
  </w:comment>
  <w:comment w:id="4" w:author="Сацита" w:date="2022-09-07T09:18:00Z" w:initials="С">
    <w:p w14:paraId="28C3D50F" w14:textId="77777777" w:rsidR="004B2CB6" w:rsidRPr="000B344F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7BD161DC" w14:textId="77777777" w:rsidR="004B2CB6" w:rsidRPr="00693E12" w:rsidRDefault="004B2CB6">
      <w:pPr>
        <w:pStyle w:val="aff9"/>
        <w:rPr>
          <w:lang w:val="ru-RU"/>
        </w:rPr>
      </w:pPr>
    </w:p>
  </w:comment>
  <w:comment w:id="5" w:author="Сацита" w:date="2022-09-07T09:17:00Z" w:initials="С">
    <w:p w14:paraId="2AA424B7" w14:textId="77777777" w:rsidR="004B2CB6" w:rsidRPr="00E440E3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  <w:p w14:paraId="76215A9E" w14:textId="77777777" w:rsidR="004B2CB6" w:rsidRPr="00693E12" w:rsidRDefault="004B2CB6">
      <w:pPr>
        <w:pStyle w:val="aff9"/>
        <w:rPr>
          <w:lang w:val="ru-RU"/>
        </w:rPr>
      </w:pPr>
    </w:p>
  </w:comment>
  <w:comment w:id="6" w:author="Сацита" w:date="2022-09-07T11:50:00Z" w:initials="С">
    <w:p w14:paraId="58944004" w14:textId="3054048E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  <w:comment w:id="7" w:author="Сацита" w:date="2022-09-07T11:51:00Z" w:initials="С">
    <w:p w14:paraId="6AFD36E6" w14:textId="42974709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  <w:comment w:id="8" w:author="Сацита" w:date="2022-09-07T09:19:00Z" w:initials="С">
    <w:p w14:paraId="789E4CF1" w14:textId="77777777" w:rsidR="004B2CB6" w:rsidRPr="00693E12" w:rsidRDefault="004B2CB6" w:rsidP="00693E12">
      <w:pPr>
        <w:shd w:val="clear" w:color="auto" w:fill="FFFFFF" w:themeFill="background1"/>
        <w:rPr>
          <w:lang w:val="ru-RU"/>
        </w:rPr>
      </w:pPr>
      <w:r>
        <w:rPr>
          <w:rStyle w:val="aff8"/>
        </w:rPr>
        <w:annotationRef/>
      </w:r>
      <w:r>
        <w:rPr>
          <w:rFonts w:ascii="Times New Roman" w:eastAsia="Times New Roman" w:hAnsi="Times New Roman"/>
          <w:color w:val="000000"/>
          <w:w w:val="97"/>
          <w:lang w:val="ru-RU"/>
        </w:rPr>
        <w:t>Изучения тем этого раздела не было в учебнике литературного чтения УМК «Школа России»</w:t>
      </w:r>
    </w:p>
  </w:comment>
  <w:comment w:id="9" w:author="Сацита" w:date="2022-09-07T09:21:00Z" w:initials="С">
    <w:p w14:paraId="6BFAA8F8" w14:textId="77777777" w:rsidR="004B2CB6" w:rsidRPr="00693E12" w:rsidRDefault="004B2CB6" w:rsidP="00693E12">
      <w:pPr>
        <w:shd w:val="clear" w:color="auto" w:fill="FFFFFF" w:themeFill="background1"/>
        <w:rPr>
          <w:lang w:val="ru-RU"/>
        </w:rPr>
      </w:pPr>
      <w:r>
        <w:rPr>
          <w:rStyle w:val="aff8"/>
        </w:rPr>
        <w:annotationRef/>
      </w:r>
      <w:r>
        <w:rPr>
          <w:rFonts w:ascii="Times New Roman" w:eastAsia="Times New Roman" w:hAnsi="Times New Roman"/>
          <w:color w:val="000000"/>
          <w:w w:val="97"/>
          <w:lang w:val="ru-RU"/>
        </w:rPr>
        <w:t>Изучения тем этого раздела не было в учебнике литературного чтения УМК «Школа России»</w:t>
      </w:r>
    </w:p>
    <w:p w14:paraId="0A310FD5" w14:textId="77777777" w:rsidR="004B2CB6" w:rsidRPr="00693E12" w:rsidRDefault="004B2CB6">
      <w:pPr>
        <w:pStyle w:val="aff9"/>
        <w:rPr>
          <w:lang w:val="ru-RU"/>
        </w:rPr>
      </w:pPr>
    </w:p>
  </w:comment>
  <w:comment w:id="10" w:author="Сацита" w:date="2022-09-07T11:55:00Z" w:initials="С">
    <w:p w14:paraId="2C4648AE" w14:textId="73D308B9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1" w:author="Сацита" w:date="2022-09-07T11:56:00Z" w:initials="С">
    <w:p w14:paraId="2DEA7EA1" w14:textId="77777777" w:rsidR="004B2CB6" w:rsidRPr="000B344F" w:rsidRDefault="004B2CB6" w:rsidP="009C3A35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1808B7B7" w14:textId="77777777" w:rsidR="004B2CB6" w:rsidRPr="00693E12" w:rsidRDefault="004B2CB6" w:rsidP="009C3A35">
      <w:pPr>
        <w:pStyle w:val="aff9"/>
        <w:rPr>
          <w:lang w:val="ru-RU"/>
        </w:rPr>
      </w:pPr>
    </w:p>
    <w:p w14:paraId="0202A5E9" w14:textId="3AA38322" w:rsidR="004B2CB6" w:rsidRPr="009C3A35" w:rsidRDefault="004B2CB6">
      <w:pPr>
        <w:pStyle w:val="aff9"/>
        <w:rPr>
          <w:lang w:val="ru-RU"/>
        </w:rPr>
      </w:pPr>
    </w:p>
  </w:comment>
  <w:comment w:id="12" w:author="Сацита" w:date="2022-09-07T11:51:00Z" w:initials="С">
    <w:p w14:paraId="795A8A8A" w14:textId="09004900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F590E8" w15:done="0"/>
  <w15:commentEx w15:paraId="6D43CBB6" w15:done="0"/>
  <w15:commentEx w15:paraId="3CA88A06" w15:done="0"/>
  <w15:commentEx w15:paraId="7BD161DC" w15:done="0"/>
  <w15:commentEx w15:paraId="76215A9E" w15:done="0"/>
  <w15:commentEx w15:paraId="58944004" w15:done="0"/>
  <w15:commentEx w15:paraId="6AFD36E6" w15:done="0"/>
  <w15:commentEx w15:paraId="789E4CF1" w15:done="0"/>
  <w15:commentEx w15:paraId="0A310FD5" w15:done="0"/>
  <w15:commentEx w15:paraId="2C4648AE" w15:done="0"/>
  <w15:commentEx w15:paraId="0202A5E9" w15:done="0"/>
  <w15:commentEx w15:paraId="795A8A8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ацита">
    <w15:presenceInfo w15:providerId="None" w15:userId="Сацит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3682"/>
    <w:rsid w:val="004B2CB6"/>
    <w:rsid w:val="00534CF5"/>
    <w:rsid w:val="00542477"/>
    <w:rsid w:val="0056727C"/>
    <w:rsid w:val="005849B3"/>
    <w:rsid w:val="00634C76"/>
    <w:rsid w:val="00680DFA"/>
    <w:rsid w:val="00693E12"/>
    <w:rsid w:val="007A23E0"/>
    <w:rsid w:val="008D0D38"/>
    <w:rsid w:val="009C3A35"/>
    <w:rsid w:val="00AA1D8D"/>
    <w:rsid w:val="00AA6765"/>
    <w:rsid w:val="00B224A6"/>
    <w:rsid w:val="00B47730"/>
    <w:rsid w:val="00CB0664"/>
    <w:rsid w:val="00DA379B"/>
    <w:rsid w:val="00F22C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8E3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annotation reference"/>
    <w:basedOn w:val="a2"/>
    <w:uiPriority w:val="99"/>
    <w:semiHidden/>
    <w:unhideWhenUsed/>
    <w:rsid w:val="00693E12"/>
    <w:rPr>
      <w:sz w:val="16"/>
      <w:szCs w:val="16"/>
    </w:rPr>
  </w:style>
  <w:style w:type="paragraph" w:styleId="aff9">
    <w:name w:val="annotation text"/>
    <w:basedOn w:val="a1"/>
    <w:link w:val="affa"/>
    <w:uiPriority w:val="99"/>
    <w:unhideWhenUsed/>
    <w:rsid w:val="00693E12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rsid w:val="00693E12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693E12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693E12"/>
    <w:rPr>
      <w:b/>
      <w:bCs/>
      <w:sz w:val="20"/>
      <w:szCs w:val="20"/>
    </w:rPr>
  </w:style>
  <w:style w:type="paragraph" w:styleId="affd">
    <w:name w:val="Balloon Text"/>
    <w:basedOn w:val="a1"/>
    <w:link w:val="affe"/>
    <w:uiPriority w:val="99"/>
    <w:semiHidden/>
    <w:unhideWhenUsed/>
    <w:rsid w:val="00693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e">
    <w:name w:val="Текст выноски Знак"/>
    <w:basedOn w:val="a2"/>
    <w:link w:val="affd"/>
    <w:uiPriority w:val="99"/>
    <w:semiHidden/>
    <w:rsid w:val="00693E1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annotation reference"/>
    <w:basedOn w:val="a2"/>
    <w:uiPriority w:val="99"/>
    <w:semiHidden/>
    <w:unhideWhenUsed/>
    <w:rsid w:val="00693E12"/>
    <w:rPr>
      <w:sz w:val="16"/>
      <w:szCs w:val="16"/>
    </w:rPr>
  </w:style>
  <w:style w:type="paragraph" w:styleId="aff9">
    <w:name w:val="annotation text"/>
    <w:basedOn w:val="a1"/>
    <w:link w:val="affa"/>
    <w:uiPriority w:val="99"/>
    <w:unhideWhenUsed/>
    <w:rsid w:val="00693E12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rsid w:val="00693E12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693E12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693E12"/>
    <w:rPr>
      <w:b/>
      <w:bCs/>
      <w:sz w:val="20"/>
      <w:szCs w:val="20"/>
    </w:rPr>
  </w:style>
  <w:style w:type="paragraph" w:styleId="affd">
    <w:name w:val="Balloon Text"/>
    <w:basedOn w:val="a1"/>
    <w:link w:val="affe"/>
    <w:uiPriority w:val="99"/>
    <w:semiHidden/>
    <w:unhideWhenUsed/>
    <w:rsid w:val="00693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e">
    <w:name w:val="Текст выноски Знак"/>
    <w:basedOn w:val="a2"/>
    <w:link w:val="affd"/>
    <w:uiPriority w:val="99"/>
    <w:semiHidden/>
    <w:rsid w:val="00693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E985FE-CCA2-40F0-A62D-7F130062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7104</Words>
  <Characters>40498</Characters>
  <Application>Microsoft Office Word</Application>
  <DocSecurity>0</DocSecurity>
  <Lines>337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47507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Пользователь Windows</cp:lastModifiedBy>
  <cp:revision>2</cp:revision>
  <dcterms:created xsi:type="dcterms:W3CDTF">2022-09-12T13:47:00Z</dcterms:created>
  <dcterms:modified xsi:type="dcterms:W3CDTF">2022-09-12T13:47:00Z</dcterms:modified>
</cp:coreProperties>
</file>